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0E097BF6" w:rsidR="00BF7F06" w:rsidRPr="004B25B5" w:rsidRDefault="00591455" w:rsidP="009E4AB7">
      <w:pPr>
        <w:rPr>
          <w:rFonts w:ascii="Calibri" w:hAnsi="Calibri" w:cs="Calibri"/>
          <w:b/>
          <w:bCs/>
          <w:sz w:val="26"/>
          <w:szCs w:val="26"/>
        </w:rPr>
      </w:pPr>
      <w:r>
        <w:rPr>
          <w:rFonts w:ascii="Calibri" w:hAnsi="Calibri" w:cs="Calibri"/>
          <w:b/>
          <w:bCs/>
          <w:sz w:val="26"/>
          <w:szCs w:val="26"/>
        </w:rPr>
        <w:t>Thank You</w:t>
      </w:r>
    </w:p>
    <w:p w14:paraId="2CDC2AFF" w14:textId="362B4F59" w:rsidR="007A6325" w:rsidRPr="004B25B5" w:rsidRDefault="00591455" w:rsidP="009E4AB7">
      <w:pPr>
        <w:rPr>
          <w:rFonts w:ascii="Calibri" w:hAnsi="Calibri" w:cs="Calibri"/>
          <w:b/>
          <w:bCs/>
          <w:sz w:val="26"/>
          <w:szCs w:val="26"/>
        </w:rPr>
      </w:pPr>
      <w:r>
        <w:rPr>
          <w:rFonts w:ascii="Calibri" w:hAnsi="Calibri" w:cs="Calibri"/>
          <w:b/>
          <w:bCs/>
          <w:sz w:val="26"/>
          <w:szCs w:val="26"/>
        </w:rPr>
        <w:t>The Dynamic Duo</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1 of 2</w:t>
      </w:r>
      <w:r w:rsidR="00C01D01">
        <w:rPr>
          <w:rFonts w:ascii="Calibri" w:hAnsi="Calibri" w:cs="Calibri"/>
          <w:b/>
          <w:bCs/>
          <w:sz w:val="26"/>
          <w:szCs w:val="26"/>
        </w:rPr>
        <w:t>)</w:t>
      </w:r>
    </w:p>
    <w:p w14:paraId="156A3DE0" w14:textId="6E7C4474" w:rsidR="007A6325" w:rsidRPr="004B25B5" w:rsidRDefault="00591455" w:rsidP="009E4AB7">
      <w:pPr>
        <w:rPr>
          <w:rFonts w:ascii="Calibri" w:hAnsi="Calibri" w:cs="Calibri"/>
          <w:b/>
          <w:bCs/>
          <w:sz w:val="26"/>
          <w:szCs w:val="26"/>
        </w:rPr>
      </w:pPr>
      <w:r>
        <w:rPr>
          <w:rFonts w:ascii="Calibri" w:hAnsi="Calibri" w:cs="Calibri"/>
          <w:b/>
          <w:bCs/>
          <w:sz w:val="26"/>
          <w:szCs w:val="26"/>
        </w:rPr>
        <w:t>Genesis 28:20-22</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679175E8" w14:textId="647FAA8A" w:rsidR="00591455" w:rsidRPr="00591455" w:rsidRDefault="00591455" w:rsidP="00591455">
      <w:pPr>
        <w:spacing w:line="276" w:lineRule="auto"/>
        <w:rPr>
          <w:rFonts w:ascii="Calibri" w:hAnsi="Calibri"/>
        </w:rPr>
      </w:pPr>
      <w:r w:rsidRPr="00591455">
        <w:rPr>
          <w:rFonts w:ascii="Calibri" w:hAnsi="Calibri"/>
        </w:rPr>
        <w:t xml:space="preserve">I need you guys to help me out this morning by completing these phrases. These are things that go together. You may have to put your thinking cap on for just a moment. I'm going to give you the first and I want you to fill in the second. We'll say it all out loud together. When you think about peanut butter, you think about </w:t>
      </w:r>
      <w:r w:rsidRPr="00591455">
        <w:rPr>
          <w:rFonts w:ascii="Calibri" w:hAnsi="Calibri"/>
          <w:i/>
          <w:iCs/>
        </w:rPr>
        <w:t xml:space="preserve">[“jelly”]. </w:t>
      </w:r>
      <w:r w:rsidRPr="00591455">
        <w:rPr>
          <w:rFonts w:ascii="Calibri" w:hAnsi="Calibri"/>
        </w:rPr>
        <w:t xml:space="preserve">Bacon and </w:t>
      </w:r>
      <w:r w:rsidRPr="00591455">
        <w:rPr>
          <w:rFonts w:ascii="Calibri" w:hAnsi="Calibri"/>
          <w:i/>
          <w:iCs/>
        </w:rPr>
        <w:t xml:space="preserve">[“eggs”]. </w:t>
      </w:r>
      <w:r w:rsidRPr="00591455">
        <w:rPr>
          <w:rFonts w:ascii="Calibri" w:hAnsi="Calibri"/>
        </w:rPr>
        <w:t xml:space="preserve">Mac and </w:t>
      </w:r>
      <w:r w:rsidRPr="00591455">
        <w:rPr>
          <w:rFonts w:ascii="Calibri" w:hAnsi="Calibri"/>
          <w:i/>
          <w:iCs/>
        </w:rPr>
        <w:t>[“cheese”].</w:t>
      </w:r>
      <w:r w:rsidRPr="00591455">
        <w:rPr>
          <w:rFonts w:ascii="Calibri" w:hAnsi="Calibri"/>
        </w:rPr>
        <w:t xml:space="preserve"> Milk and </w:t>
      </w:r>
      <w:r w:rsidRPr="00591455">
        <w:rPr>
          <w:rFonts w:ascii="Calibri" w:hAnsi="Calibri"/>
          <w:i/>
          <w:iCs/>
        </w:rPr>
        <w:t xml:space="preserve">[“cookies”]. </w:t>
      </w:r>
      <w:r w:rsidRPr="00591455">
        <w:rPr>
          <w:rFonts w:ascii="Calibri" w:hAnsi="Calibri"/>
        </w:rPr>
        <w:t xml:space="preserve">Thunder and </w:t>
      </w:r>
      <w:r w:rsidRPr="00591455">
        <w:rPr>
          <w:rFonts w:ascii="Calibri" w:hAnsi="Calibri"/>
          <w:i/>
          <w:iCs/>
        </w:rPr>
        <w:t xml:space="preserve">[“lightning”]. </w:t>
      </w:r>
      <w:r w:rsidRPr="00591455">
        <w:rPr>
          <w:rFonts w:ascii="Calibri" w:hAnsi="Calibri"/>
        </w:rPr>
        <w:t xml:space="preserve">Bride and </w:t>
      </w:r>
      <w:r w:rsidRPr="00591455">
        <w:rPr>
          <w:rFonts w:ascii="Calibri" w:hAnsi="Calibri"/>
          <w:i/>
          <w:iCs/>
        </w:rPr>
        <w:t xml:space="preserve">[“groom”]. </w:t>
      </w:r>
      <w:r w:rsidRPr="00591455">
        <w:rPr>
          <w:rFonts w:ascii="Calibri" w:hAnsi="Calibri"/>
        </w:rPr>
        <w:t xml:space="preserve">Salt and </w:t>
      </w:r>
      <w:r w:rsidRPr="00591455">
        <w:rPr>
          <w:rFonts w:ascii="Calibri" w:hAnsi="Calibri"/>
          <w:i/>
          <w:iCs/>
        </w:rPr>
        <w:t>[“pepper”].</w:t>
      </w:r>
      <w:r w:rsidRPr="00591455">
        <w:rPr>
          <w:rFonts w:ascii="Calibri" w:hAnsi="Calibri"/>
        </w:rPr>
        <w:t xml:space="preserve"> Bread and </w:t>
      </w:r>
      <w:r w:rsidRPr="00591455">
        <w:rPr>
          <w:rFonts w:ascii="Calibri" w:hAnsi="Calibri"/>
          <w:i/>
          <w:iCs/>
        </w:rPr>
        <w:t xml:space="preserve">[“butter”]. </w:t>
      </w:r>
      <w:r w:rsidRPr="00591455">
        <w:rPr>
          <w:rFonts w:ascii="Calibri" w:hAnsi="Calibri"/>
        </w:rPr>
        <w:t xml:space="preserve">There you go. That's the tricky one. Good job. Batman and </w:t>
      </w:r>
      <w:r w:rsidRPr="00591455">
        <w:rPr>
          <w:rFonts w:ascii="Calibri" w:hAnsi="Calibri"/>
          <w:i/>
          <w:iCs/>
        </w:rPr>
        <w:t xml:space="preserve">[“Robin”]. </w:t>
      </w:r>
      <w:r w:rsidRPr="00591455">
        <w:rPr>
          <w:rFonts w:ascii="Calibri" w:hAnsi="Calibri"/>
        </w:rPr>
        <w:t xml:space="preserve">Good job. Way to go. When you think about these things, you think about the other things as well. It's hard to pull peanut butter apart from jelly and it's really hard to have Batman without Robin. They all go together. </w:t>
      </w:r>
    </w:p>
    <w:p w14:paraId="526526FD" w14:textId="77777777" w:rsidR="00591455" w:rsidRPr="00591455" w:rsidRDefault="00591455" w:rsidP="00591455">
      <w:pPr>
        <w:spacing w:line="276" w:lineRule="auto"/>
        <w:rPr>
          <w:rFonts w:ascii="Calibri" w:hAnsi="Calibri"/>
        </w:rPr>
      </w:pPr>
    </w:p>
    <w:p w14:paraId="0D958C5C" w14:textId="7B95EEEF" w:rsidR="00591455" w:rsidRPr="00591455" w:rsidRDefault="00591455" w:rsidP="00591455">
      <w:pPr>
        <w:spacing w:line="276" w:lineRule="auto"/>
        <w:rPr>
          <w:rFonts w:ascii="Calibri" w:hAnsi="Calibri"/>
        </w:rPr>
      </w:pPr>
      <w:r w:rsidRPr="00591455">
        <w:rPr>
          <w:rFonts w:ascii="Calibri" w:hAnsi="Calibri"/>
        </w:rPr>
        <w:t xml:space="preserve">Today I want to talk to you about two powerful spiritual principles that go together. I want us to look at the life of Jacob in Genesis 28. Jacob illustrates for us the dynamic duo of gratitude and generosity. These are things that go together all the way through the pages of </w:t>
      </w:r>
      <w:r w:rsidR="008829D5">
        <w:rPr>
          <w:rFonts w:ascii="Calibri" w:hAnsi="Calibri"/>
        </w:rPr>
        <w:t>S</w:t>
      </w:r>
      <w:r w:rsidRPr="00591455">
        <w:rPr>
          <w:rFonts w:ascii="Calibri" w:hAnsi="Calibri"/>
        </w:rPr>
        <w:t xml:space="preserve">cripture. Jacob illustrates this for us in Genesis 28. </w:t>
      </w:r>
    </w:p>
    <w:p w14:paraId="3D364DBC" w14:textId="77777777" w:rsidR="00591455" w:rsidRPr="00591455" w:rsidRDefault="00591455" w:rsidP="00591455">
      <w:pPr>
        <w:spacing w:line="276" w:lineRule="auto"/>
        <w:rPr>
          <w:rFonts w:ascii="Calibri" w:hAnsi="Calibri"/>
        </w:rPr>
      </w:pPr>
    </w:p>
    <w:p w14:paraId="6750F47E" w14:textId="6D555727" w:rsidR="00591455" w:rsidRPr="00591455" w:rsidRDefault="00591455" w:rsidP="00591455">
      <w:pPr>
        <w:spacing w:line="276" w:lineRule="auto"/>
        <w:rPr>
          <w:rFonts w:ascii="Calibri" w:hAnsi="Calibri"/>
        </w:rPr>
      </w:pPr>
      <w:r w:rsidRPr="00591455">
        <w:rPr>
          <w:rFonts w:ascii="Calibri" w:hAnsi="Calibri"/>
        </w:rPr>
        <w:t>Jacob is running for his life. He's stolen the blessing and the birthright of his brother Esau. Esau says, “I'm going to kill him.” Jacob starts running for Uncle Laban’s house. He</w:t>
      </w:r>
      <w:r w:rsidR="008829D5">
        <w:rPr>
          <w:rFonts w:ascii="Calibri" w:hAnsi="Calibri"/>
        </w:rPr>
        <w:t xml:space="preserve"> ha</w:t>
      </w:r>
      <w:r w:rsidRPr="00591455">
        <w:rPr>
          <w:rFonts w:ascii="Calibri" w:hAnsi="Calibri"/>
        </w:rPr>
        <w:t>s never met Uncle Laban. Uncle Laban lives a long ways away</w:t>
      </w:r>
      <w:r w:rsidR="00475123">
        <w:rPr>
          <w:rFonts w:ascii="Calibri" w:hAnsi="Calibri"/>
        </w:rPr>
        <w:t>, b</w:t>
      </w:r>
      <w:r w:rsidRPr="00591455">
        <w:rPr>
          <w:rFonts w:ascii="Calibri" w:hAnsi="Calibri"/>
        </w:rPr>
        <w:t xml:space="preserve">ut </w:t>
      </w:r>
      <w:r w:rsidR="00475123">
        <w:rPr>
          <w:rFonts w:ascii="Calibri" w:hAnsi="Calibri"/>
        </w:rPr>
        <w:t>Esau’s</w:t>
      </w:r>
      <w:r w:rsidRPr="00591455">
        <w:rPr>
          <w:rFonts w:ascii="Calibri" w:hAnsi="Calibri"/>
        </w:rPr>
        <w:t xml:space="preserve"> mom immediately sends him to visit Uncle Laban to try to save his life. Jacob is in the middle of nowhere and he has an encounter with God. </w:t>
      </w:r>
    </w:p>
    <w:p w14:paraId="27C085C1" w14:textId="77777777" w:rsidR="00591455" w:rsidRPr="00591455" w:rsidRDefault="00591455" w:rsidP="00591455">
      <w:pPr>
        <w:spacing w:line="276" w:lineRule="auto"/>
        <w:rPr>
          <w:rFonts w:ascii="Calibri" w:hAnsi="Calibri"/>
        </w:rPr>
      </w:pPr>
    </w:p>
    <w:p w14:paraId="1FD7F9E2" w14:textId="77777777" w:rsidR="00591455" w:rsidRPr="00591455" w:rsidRDefault="00591455" w:rsidP="00591455">
      <w:pPr>
        <w:spacing w:line="276" w:lineRule="auto"/>
        <w:rPr>
          <w:rFonts w:ascii="Calibri" w:hAnsi="Calibri"/>
        </w:rPr>
      </w:pPr>
      <w:r w:rsidRPr="00591455">
        <w:rPr>
          <w:rFonts w:ascii="Calibri" w:hAnsi="Calibri"/>
        </w:rPr>
        <w:t xml:space="preserve">Sometimes the greatest places to have encounters with God is in those moments of desperation. Jacob is absolutely desperate. He doesn't know what to do. </w:t>
      </w:r>
    </w:p>
    <w:p w14:paraId="3B9A127E" w14:textId="77777777" w:rsidR="00591455" w:rsidRPr="00591455" w:rsidRDefault="00591455" w:rsidP="00591455">
      <w:pPr>
        <w:spacing w:line="276" w:lineRule="auto"/>
        <w:rPr>
          <w:rFonts w:ascii="Calibri" w:hAnsi="Calibri"/>
        </w:rPr>
      </w:pPr>
    </w:p>
    <w:p w14:paraId="20C438E0" w14:textId="3CE4BD90" w:rsidR="00591455" w:rsidRPr="00591455" w:rsidRDefault="00591455" w:rsidP="00591455">
      <w:pPr>
        <w:spacing w:line="276" w:lineRule="auto"/>
        <w:rPr>
          <w:rFonts w:ascii="Calibri" w:hAnsi="Calibri"/>
        </w:rPr>
      </w:pPr>
      <w:r w:rsidRPr="00591455">
        <w:rPr>
          <w:rFonts w:ascii="Calibri" w:hAnsi="Calibri"/>
        </w:rPr>
        <w:t xml:space="preserve">God gives him a vision in the middle of the night of a stairway to heaven. In and through that vision, He speaks to him about Jacob's purpose, God's protection over his life, </w:t>
      </w:r>
      <w:r w:rsidR="00475123">
        <w:rPr>
          <w:rFonts w:ascii="Calibri" w:hAnsi="Calibri"/>
        </w:rPr>
        <w:t xml:space="preserve">about </w:t>
      </w:r>
      <w:r w:rsidRPr="00591455">
        <w:rPr>
          <w:rFonts w:ascii="Calibri" w:hAnsi="Calibri"/>
        </w:rPr>
        <w:t xml:space="preserve">his destiny, about God's goodness and His faithfulness to Jacob. When Jacob wakes up, he is truly a transformed man. He names the place Bethel because he has this encounter with God.  </w:t>
      </w:r>
    </w:p>
    <w:p w14:paraId="22C6BFB2" w14:textId="77777777" w:rsidR="00591455" w:rsidRPr="00591455" w:rsidRDefault="00591455" w:rsidP="00591455">
      <w:pPr>
        <w:spacing w:line="276" w:lineRule="auto"/>
        <w:rPr>
          <w:rFonts w:ascii="Calibri" w:hAnsi="Calibri"/>
        </w:rPr>
      </w:pPr>
    </w:p>
    <w:p w14:paraId="3DB4CCBB" w14:textId="6DD86BF4" w:rsidR="00591455" w:rsidRPr="00591455" w:rsidRDefault="00591455" w:rsidP="00591455">
      <w:pPr>
        <w:spacing w:line="276" w:lineRule="auto"/>
        <w:rPr>
          <w:rFonts w:ascii="Calibri" w:hAnsi="Calibri"/>
        </w:rPr>
      </w:pPr>
      <w:r w:rsidRPr="00591455">
        <w:rPr>
          <w:rFonts w:ascii="Calibri" w:hAnsi="Calibri"/>
        </w:rPr>
        <w:t xml:space="preserve">Jacob makes a covenant with God. He makes a commitment in and through this experience that is so powerful and wonderful. I want to look at this today as we kick off this “Thank You” series. We're talking about gratitude this week and next. </w:t>
      </w:r>
    </w:p>
    <w:p w14:paraId="5C1EFD32" w14:textId="77777777" w:rsidR="00591455" w:rsidRPr="00591455" w:rsidRDefault="00591455" w:rsidP="00591455">
      <w:pPr>
        <w:spacing w:line="276" w:lineRule="auto"/>
        <w:rPr>
          <w:rFonts w:ascii="Calibri" w:hAnsi="Calibri"/>
        </w:rPr>
      </w:pPr>
    </w:p>
    <w:p w14:paraId="2BE44A25" w14:textId="04F783EC" w:rsidR="00591455" w:rsidRPr="00591455" w:rsidRDefault="00591455" w:rsidP="00591455">
      <w:pPr>
        <w:spacing w:line="276" w:lineRule="auto"/>
        <w:rPr>
          <w:rFonts w:ascii="Calibri" w:hAnsi="Calibri"/>
        </w:rPr>
      </w:pPr>
      <w:r w:rsidRPr="00591455">
        <w:rPr>
          <w:rFonts w:ascii="Calibri" w:hAnsi="Calibri"/>
        </w:rPr>
        <w:lastRenderedPageBreak/>
        <w:t>I want us to look at Jacob's life. Jacob originally was a deceiver, a manipulator. But God does something wonderful in the heart of Jacob and he becomes a transformed man that is so grateful for all that God has done in his life.</w:t>
      </w:r>
    </w:p>
    <w:p w14:paraId="6FFD4541" w14:textId="77777777" w:rsidR="00591455" w:rsidRPr="00591455" w:rsidRDefault="00591455" w:rsidP="00591455">
      <w:pPr>
        <w:spacing w:line="276" w:lineRule="auto"/>
        <w:rPr>
          <w:rFonts w:ascii="Calibri" w:hAnsi="Calibri"/>
        </w:rPr>
      </w:pPr>
    </w:p>
    <w:p w14:paraId="6256CA51" w14:textId="77777777" w:rsidR="00591455" w:rsidRPr="00591455" w:rsidRDefault="00591455" w:rsidP="00591455">
      <w:pPr>
        <w:spacing w:line="276" w:lineRule="auto"/>
        <w:rPr>
          <w:rFonts w:ascii="Calibri" w:hAnsi="Calibri"/>
        </w:rPr>
      </w:pPr>
      <w:r w:rsidRPr="00591455">
        <w:rPr>
          <w:rFonts w:ascii="Calibri" w:hAnsi="Calibri"/>
        </w:rPr>
        <w:t xml:space="preserve">Our life would be so much better if we were a little bit more grateful. Psychologists tell us that the people that are the most grateful are oftentimes the healthiest emotionally. Being grateful will help relieve stress in your body. Being grateful will help you have better relationships. Being grateful will help you have a better attitude. Being grateful will help you not feel sorry for yourself when you're going through adversity. We have a lot to gain about increasing the amount of gratitude in our life. </w:t>
      </w:r>
    </w:p>
    <w:p w14:paraId="369C816F" w14:textId="77777777" w:rsidR="00591455" w:rsidRPr="00591455" w:rsidRDefault="00591455" w:rsidP="00591455">
      <w:pPr>
        <w:spacing w:line="276" w:lineRule="auto"/>
        <w:rPr>
          <w:rFonts w:ascii="Calibri" w:hAnsi="Calibri"/>
        </w:rPr>
      </w:pPr>
    </w:p>
    <w:p w14:paraId="2D1E4A67" w14:textId="77777777" w:rsidR="00591455" w:rsidRPr="00591455" w:rsidRDefault="00591455" w:rsidP="00591455">
      <w:pPr>
        <w:spacing w:line="276" w:lineRule="auto"/>
        <w:rPr>
          <w:rFonts w:ascii="Calibri" w:hAnsi="Calibri"/>
        </w:rPr>
      </w:pPr>
      <w:r w:rsidRPr="00591455">
        <w:rPr>
          <w:rFonts w:ascii="Calibri" w:hAnsi="Calibri"/>
        </w:rPr>
        <w:t>“Then Jacob made a vow: ‘If God will be with me and watch over me during this journey I’m making, if he provides me with food to eat and clothing to wear, and if I return safely to my father’s family, then the Lord will be my God’ (Genesis 28:20-21).</w:t>
      </w:r>
    </w:p>
    <w:p w14:paraId="7E192B67" w14:textId="77777777" w:rsidR="00591455" w:rsidRPr="00591455" w:rsidRDefault="00591455" w:rsidP="00591455">
      <w:pPr>
        <w:spacing w:line="276" w:lineRule="auto"/>
        <w:rPr>
          <w:rFonts w:ascii="Calibri" w:hAnsi="Calibri"/>
        </w:rPr>
      </w:pPr>
    </w:p>
    <w:p w14:paraId="26A31464" w14:textId="77777777" w:rsidR="00591455" w:rsidRPr="00591455" w:rsidRDefault="00591455" w:rsidP="00591455">
      <w:pPr>
        <w:spacing w:line="276" w:lineRule="auto"/>
        <w:rPr>
          <w:rFonts w:ascii="Calibri" w:hAnsi="Calibri"/>
        </w:rPr>
      </w:pPr>
      <w:r w:rsidRPr="00591455">
        <w:rPr>
          <w:rFonts w:ascii="Calibri" w:hAnsi="Calibri"/>
        </w:rPr>
        <w:t>In the next verse, Jacob commits to bring the first tenth portion of his earnings to God because he is so grateful. But I want to look first of all at verses 20-21, because it tells us that:</w:t>
      </w:r>
    </w:p>
    <w:p w14:paraId="59521179" w14:textId="77777777" w:rsidR="00591455" w:rsidRPr="00591455" w:rsidRDefault="00591455" w:rsidP="00591455">
      <w:pPr>
        <w:spacing w:line="276" w:lineRule="auto"/>
        <w:rPr>
          <w:rFonts w:ascii="Calibri" w:hAnsi="Calibri"/>
        </w:rPr>
      </w:pPr>
    </w:p>
    <w:p w14:paraId="3C75444C" w14:textId="77777777" w:rsidR="00591455" w:rsidRPr="00591455" w:rsidRDefault="00591455" w:rsidP="00591455">
      <w:pPr>
        <w:spacing w:line="276" w:lineRule="auto"/>
        <w:rPr>
          <w:rFonts w:ascii="Calibri" w:hAnsi="Calibri"/>
          <w:b/>
          <w:bCs/>
        </w:rPr>
      </w:pPr>
      <w:r w:rsidRPr="00591455">
        <w:rPr>
          <w:rFonts w:ascii="Calibri" w:hAnsi="Calibri"/>
          <w:b/>
          <w:bCs/>
        </w:rPr>
        <w:t>1. Giving and gratitude start with personal commitment.</w:t>
      </w:r>
    </w:p>
    <w:p w14:paraId="79C9DC51" w14:textId="77777777" w:rsidR="00591455" w:rsidRPr="00591455" w:rsidRDefault="00591455" w:rsidP="00591455">
      <w:pPr>
        <w:spacing w:line="276" w:lineRule="auto"/>
        <w:rPr>
          <w:rFonts w:ascii="Calibri" w:hAnsi="Calibri"/>
        </w:rPr>
      </w:pPr>
    </w:p>
    <w:p w14:paraId="5015FEEB" w14:textId="77777777" w:rsidR="00591455" w:rsidRPr="00591455" w:rsidRDefault="00591455" w:rsidP="00591455">
      <w:pPr>
        <w:spacing w:line="276" w:lineRule="auto"/>
        <w:rPr>
          <w:rFonts w:ascii="Calibri" w:hAnsi="Calibri"/>
        </w:rPr>
      </w:pPr>
      <w:r w:rsidRPr="00591455">
        <w:rPr>
          <w:rFonts w:ascii="Calibri" w:hAnsi="Calibri"/>
        </w:rPr>
        <w:t xml:space="preserve">“Then the Lord will be my God” (Genesis 28:21). </w:t>
      </w:r>
    </w:p>
    <w:p w14:paraId="76E161FF" w14:textId="77777777" w:rsidR="00591455" w:rsidRPr="00591455" w:rsidRDefault="00591455" w:rsidP="00591455">
      <w:pPr>
        <w:spacing w:line="276" w:lineRule="auto"/>
        <w:rPr>
          <w:rFonts w:ascii="Calibri" w:hAnsi="Calibri"/>
        </w:rPr>
      </w:pPr>
    </w:p>
    <w:p w14:paraId="3F7971AB" w14:textId="740B5B53" w:rsidR="00591455" w:rsidRPr="00591455" w:rsidRDefault="00591455" w:rsidP="00591455">
      <w:pPr>
        <w:spacing w:line="276" w:lineRule="auto"/>
        <w:rPr>
          <w:rFonts w:ascii="Calibri" w:hAnsi="Calibri"/>
        </w:rPr>
      </w:pPr>
      <w:r w:rsidRPr="00591455">
        <w:rPr>
          <w:rFonts w:ascii="Calibri" w:hAnsi="Calibri"/>
        </w:rPr>
        <w:t xml:space="preserve">You </w:t>
      </w:r>
      <w:r w:rsidR="008829D5">
        <w:rPr>
          <w:rFonts w:ascii="Calibri" w:hAnsi="Calibri"/>
        </w:rPr>
        <w:t>should</w:t>
      </w:r>
      <w:r w:rsidRPr="00591455">
        <w:rPr>
          <w:rFonts w:ascii="Calibri" w:hAnsi="Calibri"/>
        </w:rPr>
        <w:t xml:space="preserve"> underline that in your Bible. Jacob knew that the Lord was with his granddad. He knew that the Lord was with his father, Isaac. But for the first time, Jacob realizes, “God is with me.” </w:t>
      </w:r>
    </w:p>
    <w:p w14:paraId="310A74AE" w14:textId="77777777" w:rsidR="00591455" w:rsidRPr="00591455" w:rsidRDefault="00591455" w:rsidP="00591455">
      <w:pPr>
        <w:spacing w:line="276" w:lineRule="auto"/>
        <w:rPr>
          <w:rFonts w:ascii="Calibri" w:hAnsi="Calibri"/>
        </w:rPr>
      </w:pPr>
    </w:p>
    <w:p w14:paraId="792AFC97" w14:textId="175C17C5" w:rsidR="00591455" w:rsidRPr="00591455" w:rsidRDefault="00591455" w:rsidP="00591455">
      <w:pPr>
        <w:spacing w:line="276" w:lineRule="auto"/>
        <w:rPr>
          <w:rFonts w:ascii="Calibri" w:hAnsi="Calibri"/>
        </w:rPr>
      </w:pPr>
      <w:r w:rsidRPr="00591455">
        <w:rPr>
          <w:rFonts w:ascii="Calibri" w:hAnsi="Calibri"/>
        </w:rPr>
        <w:t>There</w:t>
      </w:r>
      <w:r w:rsidR="008829D5">
        <w:rPr>
          <w:rFonts w:ascii="Calibri" w:hAnsi="Calibri"/>
        </w:rPr>
        <w:t xml:space="preserve"> i</w:t>
      </w:r>
      <w:r w:rsidRPr="00591455">
        <w:rPr>
          <w:rFonts w:ascii="Calibri" w:hAnsi="Calibri"/>
        </w:rPr>
        <w:t>s a point in every person's life where we have to realize that our faith cannot just be the faith of our parents or the faith of our grandparents</w:t>
      </w:r>
      <w:r w:rsidR="008829D5">
        <w:rPr>
          <w:rFonts w:ascii="Calibri" w:hAnsi="Calibri"/>
        </w:rPr>
        <w:t>, b</w:t>
      </w:r>
      <w:r w:rsidRPr="00591455">
        <w:rPr>
          <w:rFonts w:ascii="Calibri" w:hAnsi="Calibri"/>
        </w:rPr>
        <w:t>ut our faith has to become our faith. In this eye-opening moment for Jacob, he says, “The Lord will be my God.” Before that</w:t>
      </w:r>
      <w:r w:rsidR="008829D5">
        <w:rPr>
          <w:rFonts w:ascii="Calibri" w:hAnsi="Calibri"/>
        </w:rPr>
        <w:t>,</w:t>
      </w:r>
      <w:r w:rsidRPr="00591455">
        <w:rPr>
          <w:rFonts w:ascii="Calibri" w:hAnsi="Calibri"/>
        </w:rPr>
        <w:t xml:space="preserve"> he had just heard about God. He had heard God talk in the home because his granddad was the father of faith, Abraham</w:t>
      </w:r>
      <w:r w:rsidR="008829D5">
        <w:rPr>
          <w:rFonts w:ascii="Calibri" w:hAnsi="Calibri"/>
        </w:rPr>
        <w:t>.</w:t>
      </w:r>
      <w:r w:rsidRPr="00591455">
        <w:rPr>
          <w:rFonts w:ascii="Calibri" w:hAnsi="Calibri"/>
        </w:rPr>
        <w:t xml:space="preserve"> Isaac was his dad. He’d heard about God. It's almost like Jacob has an epiphany moment. </w:t>
      </w:r>
      <w:r w:rsidR="008829D5">
        <w:rPr>
          <w:rFonts w:ascii="Calibri" w:hAnsi="Calibri"/>
        </w:rPr>
        <w:t>T</w:t>
      </w:r>
      <w:r w:rsidRPr="00591455">
        <w:rPr>
          <w:rFonts w:ascii="Calibri" w:hAnsi="Calibri"/>
        </w:rPr>
        <w:t xml:space="preserve">he stuff he's been hearing about God all comes to a head and he's like, “Oh, this is what granddad was talking about! This is what my father was talking about! I get it! The Lord is with me! The Lord will be my God.” </w:t>
      </w:r>
    </w:p>
    <w:p w14:paraId="012934B4" w14:textId="77777777" w:rsidR="00591455" w:rsidRPr="00591455" w:rsidRDefault="00591455" w:rsidP="00591455">
      <w:pPr>
        <w:spacing w:line="276" w:lineRule="auto"/>
        <w:rPr>
          <w:rFonts w:ascii="Calibri" w:hAnsi="Calibri"/>
        </w:rPr>
      </w:pPr>
    </w:p>
    <w:p w14:paraId="24D79D02" w14:textId="276AE18B" w:rsidR="00591455" w:rsidRPr="00591455" w:rsidRDefault="00591455" w:rsidP="00591455">
      <w:pPr>
        <w:spacing w:line="276" w:lineRule="auto"/>
        <w:rPr>
          <w:rFonts w:ascii="Calibri" w:hAnsi="Calibri"/>
        </w:rPr>
      </w:pPr>
      <w:r w:rsidRPr="00591455">
        <w:rPr>
          <w:rFonts w:ascii="Calibri" w:hAnsi="Calibri"/>
        </w:rPr>
        <w:t xml:space="preserve">The first time I read this passage, I thought, “Jacob, you little punk. You're saying, ‘If God does this, then you'll do that.’” You notice he says there “if God” a couple of times. “If I return </w:t>
      </w:r>
      <w:r w:rsidRPr="00591455">
        <w:rPr>
          <w:rFonts w:ascii="Calibri" w:hAnsi="Calibri"/>
        </w:rPr>
        <w:lastRenderedPageBreak/>
        <w:t xml:space="preserve">safely.” “If God will be with me.” But when you look at this in the language of the Old Testament, this word “if” is a word that can also be translated “since.” I think the most accurate translation of these phrases is by using the word “since.” Thus Jacob is saying not, “God, if you'll do this, then I'll do that.” What Jacob is saying is, “Because, God, you have already done these things, I'm just so grateful. I want to serve and honor you.” Do you see the difference? There's a big difference. </w:t>
      </w:r>
    </w:p>
    <w:p w14:paraId="7EAF115E" w14:textId="77777777" w:rsidR="00591455" w:rsidRPr="00591455" w:rsidRDefault="00591455" w:rsidP="00591455">
      <w:pPr>
        <w:spacing w:line="276" w:lineRule="auto"/>
        <w:rPr>
          <w:rFonts w:ascii="Calibri" w:hAnsi="Calibri"/>
        </w:rPr>
      </w:pPr>
    </w:p>
    <w:p w14:paraId="1D3A3EF8" w14:textId="77777777" w:rsidR="00591455" w:rsidRPr="00591455" w:rsidRDefault="00591455" w:rsidP="00591455">
      <w:pPr>
        <w:spacing w:line="276" w:lineRule="auto"/>
        <w:rPr>
          <w:rFonts w:ascii="Calibri" w:hAnsi="Calibri"/>
        </w:rPr>
      </w:pPr>
      <w:r w:rsidRPr="00591455">
        <w:rPr>
          <w:rFonts w:ascii="Calibri" w:hAnsi="Calibri"/>
        </w:rPr>
        <w:t xml:space="preserve">It starts with this personal connection with God, this personal commitment to God. </w:t>
      </w:r>
    </w:p>
    <w:p w14:paraId="5E8E7D0B" w14:textId="77777777" w:rsidR="00591455" w:rsidRPr="00591455" w:rsidRDefault="00591455" w:rsidP="00591455">
      <w:pPr>
        <w:spacing w:line="276" w:lineRule="auto"/>
        <w:rPr>
          <w:rFonts w:ascii="Calibri" w:hAnsi="Calibri"/>
        </w:rPr>
      </w:pPr>
    </w:p>
    <w:p w14:paraId="1B5FFDBE" w14:textId="5186EA3D" w:rsidR="00591455" w:rsidRPr="00591455" w:rsidRDefault="00591455" w:rsidP="00591455">
      <w:pPr>
        <w:spacing w:line="276" w:lineRule="auto"/>
        <w:rPr>
          <w:rFonts w:ascii="Calibri" w:hAnsi="Calibri"/>
        </w:rPr>
      </w:pPr>
      <w:r w:rsidRPr="00591455">
        <w:rPr>
          <w:rFonts w:ascii="Calibri" w:hAnsi="Calibri"/>
        </w:rPr>
        <w:t xml:space="preserve">In </w:t>
      </w:r>
      <w:r w:rsidR="008829D5">
        <w:rPr>
          <w:rFonts w:ascii="Calibri" w:hAnsi="Calibri"/>
        </w:rPr>
        <w:t>Genesis 28:</w:t>
      </w:r>
      <w:r w:rsidRPr="00591455">
        <w:rPr>
          <w:rFonts w:ascii="Calibri" w:hAnsi="Calibri"/>
        </w:rPr>
        <w:t xml:space="preserve">21, the word “Yahweh” is used. Yahweh is the personal name of God throughout </w:t>
      </w:r>
      <w:r w:rsidR="008829D5">
        <w:rPr>
          <w:rFonts w:ascii="Calibri" w:hAnsi="Calibri"/>
        </w:rPr>
        <w:t>S</w:t>
      </w:r>
      <w:r w:rsidRPr="00591455">
        <w:rPr>
          <w:rFonts w:ascii="Calibri" w:hAnsi="Calibri"/>
        </w:rPr>
        <w:t xml:space="preserve">cripture. </w:t>
      </w:r>
    </w:p>
    <w:p w14:paraId="4C962755" w14:textId="77777777" w:rsidR="00591455" w:rsidRPr="00591455" w:rsidRDefault="00591455" w:rsidP="00591455">
      <w:pPr>
        <w:spacing w:line="276" w:lineRule="auto"/>
        <w:rPr>
          <w:rFonts w:ascii="Calibri" w:hAnsi="Calibri"/>
        </w:rPr>
      </w:pPr>
    </w:p>
    <w:p w14:paraId="376FC265" w14:textId="77777777" w:rsidR="00591455" w:rsidRPr="00591455" w:rsidRDefault="00591455" w:rsidP="00591455">
      <w:pPr>
        <w:spacing w:line="276" w:lineRule="auto"/>
        <w:rPr>
          <w:rFonts w:ascii="Calibri" w:hAnsi="Calibri"/>
        </w:rPr>
      </w:pPr>
      <w:r w:rsidRPr="00591455">
        <w:rPr>
          <w:rFonts w:ascii="Calibri" w:hAnsi="Calibri"/>
        </w:rPr>
        <w:t xml:space="preserve">In Psalm 23:1 when it says, “The LORD is my shepherd, I have everything that I need,” the word “LORD” is the word “Yahweh,” because it references the personal nature of God. </w:t>
      </w:r>
    </w:p>
    <w:p w14:paraId="5581605A" w14:textId="77777777" w:rsidR="00591455" w:rsidRPr="00591455" w:rsidRDefault="00591455" w:rsidP="00591455">
      <w:pPr>
        <w:spacing w:line="276" w:lineRule="auto"/>
        <w:rPr>
          <w:rFonts w:ascii="Calibri" w:hAnsi="Calibri"/>
        </w:rPr>
      </w:pPr>
    </w:p>
    <w:p w14:paraId="5F5A375B" w14:textId="77777777" w:rsidR="00591455" w:rsidRPr="00591455" w:rsidRDefault="00591455" w:rsidP="00591455">
      <w:pPr>
        <w:spacing w:line="276" w:lineRule="auto"/>
        <w:rPr>
          <w:rFonts w:ascii="Calibri" w:hAnsi="Calibri"/>
        </w:rPr>
      </w:pPr>
      <w:r w:rsidRPr="00591455">
        <w:rPr>
          <w:rFonts w:ascii="Calibri" w:hAnsi="Calibri"/>
        </w:rPr>
        <w:t xml:space="preserve">There are other words in the Hebrew language that refer to God in other senses. One of them is the word “Elohim.” That is the general name of God. In Genesis 1:1 when it says, “In the beginning, God created the heavens and the earth. Elohim.” God in the generic sense. God is big. God over the planet. </w:t>
      </w:r>
    </w:p>
    <w:p w14:paraId="230A9605" w14:textId="77777777" w:rsidR="00591455" w:rsidRPr="00591455" w:rsidRDefault="00591455" w:rsidP="00591455">
      <w:pPr>
        <w:spacing w:line="276" w:lineRule="auto"/>
        <w:rPr>
          <w:rFonts w:ascii="Calibri" w:hAnsi="Calibri"/>
        </w:rPr>
      </w:pPr>
    </w:p>
    <w:p w14:paraId="682A103C" w14:textId="77777777" w:rsidR="00591455" w:rsidRPr="00591455" w:rsidRDefault="00591455" w:rsidP="00591455">
      <w:pPr>
        <w:spacing w:line="276" w:lineRule="auto"/>
        <w:rPr>
          <w:rFonts w:ascii="Calibri" w:hAnsi="Calibri"/>
        </w:rPr>
      </w:pPr>
      <w:r w:rsidRPr="00591455">
        <w:rPr>
          <w:rFonts w:ascii="Calibri" w:hAnsi="Calibri"/>
        </w:rPr>
        <w:t xml:space="preserve">But God is also our shepherd. He's Yahweh. He's the personal God over our life. </w:t>
      </w:r>
    </w:p>
    <w:p w14:paraId="30BDC682" w14:textId="77777777" w:rsidR="00591455" w:rsidRPr="00591455" w:rsidRDefault="00591455" w:rsidP="00591455">
      <w:pPr>
        <w:spacing w:line="276" w:lineRule="auto"/>
        <w:rPr>
          <w:rFonts w:ascii="Calibri" w:hAnsi="Calibri"/>
        </w:rPr>
      </w:pPr>
    </w:p>
    <w:p w14:paraId="7B75349A" w14:textId="1657D8C1" w:rsidR="00591455" w:rsidRPr="00591455" w:rsidRDefault="00591455" w:rsidP="00591455">
      <w:pPr>
        <w:spacing w:line="276" w:lineRule="auto"/>
        <w:rPr>
          <w:rFonts w:ascii="Calibri" w:hAnsi="Calibri"/>
        </w:rPr>
      </w:pPr>
      <w:r w:rsidRPr="00591455">
        <w:rPr>
          <w:rFonts w:ascii="Calibri" w:hAnsi="Calibri"/>
        </w:rPr>
        <w:t xml:space="preserve">This epiphany moment with Jacob comes because he says, “I realize that God is not just somewhere out there, but God is right here next to me. God is the one </w:t>
      </w:r>
      <w:r w:rsidR="008829D5">
        <w:rPr>
          <w:rFonts w:ascii="Calibri" w:hAnsi="Calibri"/>
        </w:rPr>
        <w:t>who is</w:t>
      </w:r>
      <w:r w:rsidRPr="00591455">
        <w:rPr>
          <w:rFonts w:ascii="Calibri" w:hAnsi="Calibri"/>
        </w:rPr>
        <w:t xml:space="preserve"> protecting me. God is the one </w:t>
      </w:r>
      <w:r w:rsidR="008829D5">
        <w:rPr>
          <w:rFonts w:ascii="Calibri" w:hAnsi="Calibri"/>
        </w:rPr>
        <w:t>who is</w:t>
      </w:r>
      <w:r w:rsidRPr="00591455">
        <w:rPr>
          <w:rFonts w:ascii="Calibri" w:hAnsi="Calibri"/>
        </w:rPr>
        <w:t xml:space="preserve"> watching over me. God is the one who</w:t>
      </w:r>
      <w:r w:rsidR="008829D5">
        <w:rPr>
          <w:rFonts w:ascii="Calibri" w:hAnsi="Calibri"/>
        </w:rPr>
        <w:t xml:space="preserve"> is</w:t>
      </w:r>
      <w:r w:rsidRPr="00591455">
        <w:rPr>
          <w:rFonts w:ascii="Calibri" w:hAnsi="Calibri"/>
        </w:rPr>
        <w:t xml:space="preserve"> with me in the morning when I wake up</w:t>
      </w:r>
      <w:r w:rsidR="008829D5">
        <w:rPr>
          <w:rFonts w:ascii="Calibri" w:hAnsi="Calibri"/>
        </w:rPr>
        <w:t xml:space="preserve">. </w:t>
      </w:r>
      <w:r w:rsidRPr="00591455">
        <w:rPr>
          <w:rFonts w:ascii="Calibri" w:hAnsi="Calibri"/>
        </w:rPr>
        <w:t>God is the one who</w:t>
      </w:r>
      <w:r w:rsidR="008829D5">
        <w:rPr>
          <w:rFonts w:ascii="Calibri" w:hAnsi="Calibri"/>
        </w:rPr>
        <w:t xml:space="preserve"> i</w:t>
      </w:r>
      <w:r w:rsidRPr="00591455">
        <w:rPr>
          <w:rFonts w:ascii="Calibri" w:hAnsi="Calibri"/>
        </w:rPr>
        <w:t xml:space="preserve">s with me at night when I go to bed. Wherever I go, God is the one who is with me. I'm just so grateful.” He makes a personal commitment to God. </w:t>
      </w:r>
    </w:p>
    <w:p w14:paraId="5A6FEDCE" w14:textId="77777777" w:rsidR="00591455" w:rsidRPr="00591455" w:rsidRDefault="00591455" w:rsidP="00591455">
      <w:pPr>
        <w:spacing w:line="276" w:lineRule="auto"/>
        <w:rPr>
          <w:rFonts w:ascii="Calibri" w:hAnsi="Calibri"/>
        </w:rPr>
      </w:pPr>
    </w:p>
    <w:p w14:paraId="1302ED67" w14:textId="185B459F" w:rsidR="00591455" w:rsidRPr="00591455" w:rsidRDefault="00591455" w:rsidP="00591455">
      <w:pPr>
        <w:spacing w:line="276" w:lineRule="auto"/>
        <w:rPr>
          <w:rFonts w:ascii="Calibri" w:hAnsi="Calibri"/>
        </w:rPr>
      </w:pPr>
      <w:r w:rsidRPr="00591455">
        <w:rPr>
          <w:rFonts w:ascii="Calibri" w:hAnsi="Calibri"/>
        </w:rPr>
        <w:t xml:space="preserve">The way that we make a personal commitment to God is through His Son, Jesus Christ, by inviting Him into our heart and into our life and beginning that spiritual journey with God. The Lord will be your shepherd if you'll invite Him into your life. If you don't have that personal connection with God, then God will just be your generic God. Yes, that's true. But God desires to be the shepherd of your life. He desires to walk with you, to know you, and to be close with you. We have to allow Him in. We have to make that decision to walk as Jacob does. </w:t>
      </w:r>
    </w:p>
    <w:p w14:paraId="725A3BAB" w14:textId="77777777" w:rsidR="00591455" w:rsidRPr="00591455" w:rsidRDefault="00591455" w:rsidP="00591455">
      <w:pPr>
        <w:spacing w:line="276" w:lineRule="auto"/>
        <w:rPr>
          <w:rFonts w:ascii="Calibri" w:hAnsi="Calibri"/>
        </w:rPr>
      </w:pPr>
    </w:p>
    <w:p w14:paraId="0AAFF241" w14:textId="77777777" w:rsidR="00591455" w:rsidRPr="00591455" w:rsidRDefault="00591455" w:rsidP="00591455">
      <w:pPr>
        <w:spacing w:line="276" w:lineRule="auto"/>
        <w:rPr>
          <w:rFonts w:ascii="Calibri" w:hAnsi="Calibri"/>
        </w:rPr>
      </w:pPr>
      <w:r w:rsidRPr="00591455">
        <w:rPr>
          <w:rFonts w:ascii="Calibri" w:hAnsi="Calibri"/>
        </w:rPr>
        <w:t>“This stone that I have set up as a marker will be God’s house, and I will give to you a tenth of all that you give me” (Genesis 28:22).</w:t>
      </w:r>
    </w:p>
    <w:p w14:paraId="1AED6715" w14:textId="77777777" w:rsidR="00591455" w:rsidRPr="00591455" w:rsidRDefault="00591455" w:rsidP="00591455">
      <w:pPr>
        <w:spacing w:line="276" w:lineRule="auto"/>
        <w:rPr>
          <w:rFonts w:ascii="Calibri" w:hAnsi="Calibri"/>
        </w:rPr>
      </w:pPr>
    </w:p>
    <w:p w14:paraId="20983E56" w14:textId="45FE436B" w:rsidR="00591455" w:rsidRPr="00591455" w:rsidRDefault="008829D5" w:rsidP="00591455">
      <w:pPr>
        <w:spacing w:line="276" w:lineRule="auto"/>
        <w:rPr>
          <w:rFonts w:ascii="Calibri" w:hAnsi="Calibri"/>
        </w:rPr>
      </w:pPr>
      <w:r>
        <w:rPr>
          <w:rFonts w:ascii="Calibri" w:hAnsi="Calibri"/>
        </w:rPr>
        <w:t>T</w:t>
      </w:r>
      <w:r w:rsidR="00591455" w:rsidRPr="00591455">
        <w:rPr>
          <w:rFonts w:ascii="Calibri" w:hAnsi="Calibri"/>
        </w:rPr>
        <w:t xml:space="preserve">he response of Jacob when he has this a-ha moment is two things – worship and generosity. He says, “I want to praise God for what He's done,” so he builds an altar. Altars always represent worship in the Bible. He builds an altar and then He commits himself to be generous. </w:t>
      </w:r>
      <w:r w:rsidR="00475123">
        <w:rPr>
          <w:rFonts w:ascii="Calibri" w:hAnsi="Calibri"/>
        </w:rPr>
        <w:t>G</w:t>
      </w:r>
      <w:r w:rsidR="00591455" w:rsidRPr="00591455">
        <w:rPr>
          <w:rFonts w:ascii="Calibri" w:hAnsi="Calibri"/>
        </w:rPr>
        <w:t xml:space="preserve">ratitude and generosity always go together. </w:t>
      </w:r>
    </w:p>
    <w:p w14:paraId="0B9C3B71" w14:textId="77777777" w:rsidR="00591455" w:rsidRPr="00591455" w:rsidRDefault="00591455" w:rsidP="00591455">
      <w:pPr>
        <w:spacing w:line="276" w:lineRule="auto"/>
        <w:rPr>
          <w:rFonts w:ascii="Calibri" w:hAnsi="Calibri"/>
        </w:rPr>
      </w:pPr>
    </w:p>
    <w:p w14:paraId="03A11B7F" w14:textId="5A8F1E20" w:rsidR="00591455" w:rsidRPr="00591455" w:rsidRDefault="00591455" w:rsidP="00591455">
      <w:pPr>
        <w:spacing w:line="276" w:lineRule="auto"/>
        <w:rPr>
          <w:rFonts w:ascii="Calibri" w:hAnsi="Calibri"/>
          <w:i/>
          <w:iCs/>
        </w:rPr>
      </w:pPr>
      <w:r w:rsidRPr="00591455">
        <w:rPr>
          <w:rFonts w:ascii="Calibri" w:hAnsi="Calibri"/>
        </w:rPr>
        <w:t>It's hard to be generous if you're not grateful. Isn’t that beautiful? In fact, our checkbook tells our true theology</w:t>
      </w:r>
      <w:r w:rsidR="008829D5">
        <w:rPr>
          <w:rFonts w:ascii="Calibri" w:hAnsi="Calibri"/>
        </w:rPr>
        <w:t>,</w:t>
      </w:r>
      <w:r w:rsidRPr="00591455">
        <w:rPr>
          <w:rFonts w:ascii="Calibri" w:hAnsi="Calibri"/>
        </w:rPr>
        <w:t xml:space="preserve"> what we really believe. Many people believe they can trust Jesus for their salvation, but they can't trust Him for their own provision in their life. Let me ask you this. If you really believe that Jesus could save you from your sins and you could go to heaven when you died, is that a bigger thing to believe than it is to believe that God could provide for your needs? Sometimes we trust God for our salvation, but we don't trust God to put bread on the table.</w:t>
      </w:r>
    </w:p>
    <w:p w14:paraId="56A88883" w14:textId="77777777" w:rsidR="00591455" w:rsidRPr="00591455" w:rsidRDefault="00591455" w:rsidP="00591455">
      <w:pPr>
        <w:spacing w:line="276" w:lineRule="auto"/>
        <w:rPr>
          <w:rFonts w:ascii="Calibri" w:hAnsi="Calibri"/>
        </w:rPr>
      </w:pPr>
    </w:p>
    <w:p w14:paraId="1A89FE55" w14:textId="651D6064" w:rsidR="00591455" w:rsidRPr="00591455" w:rsidRDefault="00591455" w:rsidP="00591455">
      <w:pPr>
        <w:spacing w:line="276" w:lineRule="auto"/>
        <w:rPr>
          <w:rFonts w:ascii="Calibri" w:hAnsi="Calibri"/>
        </w:rPr>
      </w:pPr>
      <w:r w:rsidRPr="00591455">
        <w:rPr>
          <w:rFonts w:ascii="Calibri" w:hAnsi="Calibri"/>
        </w:rPr>
        <w:t>Jacob has this moment with God in which he realizes God</w:t>
      </w:r>
      <w:r w:rsidR="00475123">
        <w:rPr>
          <w:rFonts w:ascii="Calibri" w:hAnsi="Calibri"/>
        </w:rPr>
        <w:t xml:space="preserve"> ha</w:t>
      </w:r>
      <w:r w:rsidRPr="00591455">
        <w:rPr>
          <w:rFonts w:ascii="Calibri" w:hAnsi="Calibri"/>
        </w:rPr>
        <w:t>s been with me the whole time. God</w:t>
      </w:r>
      <w:r w:rsidR="008829D5">
        <w:rPr>
          <w:rFonts w:ascii="Calibri" w:hAnsi="Calibri"/>
        </w:rPr>
        <w:t xml:space="preserve"> i</w:t>
      </w:r>
      <w:r w:rsidRPr="00591455">
        <w:rPr>
          <w:rFonts w:ascii="Calibri" w:hAnsi="Calibri"/>
        </w:rPr>
        <w:t>s for me. I'm so grateful and I want to worship and I want to give. He gives this tenth portion to God.</w:t>
      </w:r>
    </w:p>
    <w:p w14:paraId="3AEEB635" w14:textId="77777777" w:rsidR="00591455" w:rsidRPr="00591455" w:rsidRDefault="00591455" w:rsidP="00591455">
      <w:pPr>
        <w:spacing w:line="276" w:lineRule="auto"/>
        <w:rPr>
          <w:rFonts w:ascii="Calibri" w:hAnsi="Calibri"/>
        </w:rPr>
      </w:pPr>
    </w:p>
    <w:p w14:paraId="72D0D2FC" w14:textId="3307DAE2" w:rsidR="00591455" w:rsidRPr="00591455" w:rsidRDefault="00591455" w:rsidP="00591455">
      <w:pPr>
        <w:spacing w:line="276" w:lineRule="auto"/>
        <w:rPr>
          <w:rFonts w:ascii="Calibri" w:hAnsi="Calibri"/>
        </w:rPr>
      </w:pPr>
      <w:r w:rsidRPr="00591455">
        <w:rPr>
          <w:rFonts w:ascii="Calibri" w:hAnsi="Calibri"/>
        </w:rPr>
        <w:t xml:space="preserve">It’s interesting, the Bible has a lot of specific references to numbers throughout the Bible. Numbers have significance. The number 7 is the number of God. We have 7 days in a week. </w:t>
      </w:r>
      <w:r w:rsidR="008829D5">
        <w:rPr>
          <w:rFonts w:ascii="Calibri" w:hAnsi="Calibri"/>
        </w:rPr>
        <w:t>7</w:t>
      </w:r>
      <w:r w:rsidRPr="00591455">
        <w:rPr>
          <w:rFonts w:ascii="Calibri" w:hAnsi="Calibri"/>
        </w:rPr>
        <w:t xml:space="preserve"> is the number that represents the Lord. </w:t>
      </w:r>
      <w:r w:rsidR="008829D5">
        <w:rPr>
          <w:rFonts w:ascii="Calibri" w:hAnsi="Calibri"/>
        </w:rPr>
        <w:t>6</w:t>
      </w:r>
      <w:r w:rsidRPr="00591455">
        <w:rPr>
          <w:rFonts w:ascii="Calibri" w:hAnsi="Calibri"/>
        </w:rPr>
        <w:t xml:space="preserve"> is the number that represents the devil. If you ever see something with 6-6-6 on it, you know what that is. That's the devil's number. But the number 10 has significance to it as well. It's this symbol of perfection, discipline</w:t>
      </w:r>
      <w:r w:rsidR="00475123">
        <w:rPr>
          <w:rFonts w:ascii="Calibri" w:hAnsi="Calibri"/>
        </w:rPr>
        <w:t>,</w:t>
      </w:r>
      <w:r w:rsidRPr="00591455">
        <w:rPr>
          <w:rFonts w:ascii="Calibri" w:hAnsi="Calibri"/>
        </w:rPr>
        <w:t xml:space="preserve"> and wholeness. If you think about it, we have 10 commandments given to us by Moses. There's 10 of them. Not 9, but 10. Our whole mathematical system is built around units of 10 – 10, 100, 1,000, 10,000, 100,000, etc. Ten is the number of completion. Ten is the tenth portion. </w:t>
      </w:r>
    </w:p>
    <w:p w14:paraId="503B158B" w14:textId="77777777" w:rsidR="00591455" w:rsidRPr="00591455" w:rsidRDefault="00591455" w:rsidP="00591455">
      <w:pPr>
        <w:spacing w:line="276" w:lineRule="auto"/>
        <w:rPr>
          <w:rFonts w:ascii="Calibri" w:hAnsi="Calibri"/>
        </w:rPr>
      </w:pPr>
    </w:p>
    <w:p w14:paraId="05B6430D" w14:textId="77777777" w:rsidR="00591455" w:rsidRPr="00591455" w:rsidRDefault="00591455" w:rsidP="00591455">
      <w:pPr>
        <w:spacing w:line="276" w:lineRule="auto"/>
        <w:rPr>
          <w:rFonts w:ascii="Calibri" w:hAnsi="Calibri"/>
        </w:rPr>
      </w:pPr>
      <w:r w:rsidRPr="00591455">
        <w:rPr>
          <w:rFonts w:ascii="Calibri" w:hAnsi="Calibri"/>
        </w:rPr>
        <w:t xml:space="preserve">Melchizedek was brought a tenth portion by Abraham, the granddad of Jacob. Jacob is echoing and following in his grandfather's footsteps by bringing this tenth portion. </w:t>
      </w:r>
    </w:p>
    <w:p w14:paraId="3C36FD20" w14:textId="77777777" w:rsidR="00591455" w:rsidRPr="00591455" w:rsidRDefault="00591455" w:rsidP="00591455">
      <w:pPr>
        <w:spacing w:line="276" w:lineRule="auto"/>
        <w:rPr>
          <w:rFonts w:ascii="Calibri" w:hAnsi="Calibri"/>
        </w:rPr>
      </w:pPr>
    </w:p>
    <w:p w14:paraId="24997F55" w14:textId="14019082" w:rsidR="00591455" w:rsidRPr="00591455" w:rsidRDefault="00591455" w:rsidP="00591455">
      <w:pPr>
        <w:spacing w:line="276" w:lineRule="auto"/>
        <w:rPr>
          <w:rFonts w:ascii="Calibri" w:hAnsi="Calibri"/>
        </w:rPr>
      </w:pPr>
      <w:r w:rsidRPr="00591455">
        <w:rPr>
          <w:rFonts w:ascii="Calibri" w:hAnsi="Calibri"/>
        </w:rPr>
        <w:t>This is the paradigm, this is the focus of faith, even in the early pages of the book of Genesis</w:t>
      </w:r>
      <w:r w:rsidR="00CF4552">
        <w:rPr>
          <w:rFonts w:ascii="Calibri" w:hAnsi="Calibri"/>
        </w:rPr>
        <w:t>. It</w:t>
      </w:r>
      <w:r w:rsidRPr="00591455">
        <w:rPr>
          <w:rFonts w:ascii="Calibri" w:hAnsi="Calibri"/>
        </w:rPr>
        <w:t xml:space="preserve"> is continued in and through the </w:t>
      </w:r>
      <w:r w:rsidR="00CF4552">
        <w:rPr>
          <w:rFonts w:ascii="Calibri" w:hAnsi="Calibri"/>
        </w:rPr>
        <w:t>L</w:t>
      </w:r>
      <w:r w:rsidRPr="00591455">
        <w:rPr>
          <w:rFonts w:ascii="Calibri" w:hAnsi="Calibri"/>
        </w:rPr>
        <w:t xml:space="preserve">aw, and up and through the New Testament. That's why giving and gratitude starts with personal commitment. </w:t>
      </w:r>
    </w:p>
    <w:p w14:paraId="6A57B2F7" w14:textId="77777777" w:rsidR="00591455" w:rsidRPr="00591455" w:rsidRDefault="00591455" w:rsidP="00591455">
      <w:pPr>
        <w:spacing w:line="276" w:lineRule="auto"/>
        <w:rPr>
          <w:rFonts w:ascii="Calibri" w:hAnsi="Calibri"/>
        </w:rPr>
      </w:pPr>
    </w:p>
    <w:p w14:paraId="41798E50" w14:textId="77777777" w:rsidR="00591455" w:rsidRPr="00591455" w:rsidRDefault="00591455" w:rsidP="00591455">
      <w:pPr>
        <w:spacing w:line="276" w:lineRule="auto"/>
        <w:rPr>
          <w:rFonts w:ascii="Calibri" w:hAnsi="Calibri"/>
          <w:b/>
          <w:bCs/>
        </w:rPr>
      </w:pPr>
      <w:r w:rsidRPr="00591455">
        <w:rPr>
          <w:rFonts w:ascii="Calibri" w:hAnsi="Calibri"/>
          <w:b/>
          <w:bCs/>
        </w:rPr>
        <w:t>2. Giving and gratitude grow with personal discipline.</w:t>
      </w:r>
    </w:p>
    <w:p w14:paraId="6F557212" w14:textId="77777777" w:rsidR="00591455" w:rsidRPr="00591455" w:rsidRDefault="00591455" w:rsidP="00591455">
      <w:pPr>
        <w:spacing w:line="276" w:lineRule="auto"/>
        <w:rPr>
          <w:rFonts w:ascii="Calibri" w:hAnsi="Calibri"/>
        </w:rPr>
      </w:pPr>
    </w:p>
    <w:p w14:paraId="3C0602AB" w14:textId="1B118AD8" w:rsidR="00591455" w:rsidRPr="00591455" w:rsidRDefault="00591455" w:rsidP="00591455">
      <w:pPr>
        <w:spacing w:line="276" w:lineRule="auto"/>
        <w:rPr>
          <w:rFonts w:ascii="Calibri" w:hAnsi="Calibri"/>
        </w:rPr>
      </w:pPr>
      <w:r w:rsidRPr="00591455">
        <w:rPr>
          <w:rFonts w:ascii="Calibri" w:hAnsi="Calibri"/>
        </w:rPr>
        <w:t xml:space="preserve">“Then Jacob made a vow: ‘If God </w:t>
      </w:r>
      <w:r w:rsidRPr="00591455">
        <w:rPr>
          <w:rFonts w:ascii="Calibri" w:hAnsi="Calibri"/>
          <w:i/>
          <w:iCs/>
        </w:rPr>
        <w:t xml:space="preserve">(or “since God”) </w:t>
      </w:r>
      <w:r w:rsidRPr="00591455">
        <w:rPr>
          <w:rFonts w:ascii="Calibri" w:hAnsi="Calibri"/>
        </w:rPr>
        <w:t xml:space="preserve">will be with me and watch over me during this journey I’m making, if he provides me with food to eat and clothing to wear… This stone that I </w:t>
      </w:r>
      <w:r w:rsidRPr="00591455">
        <w:rPr>
          <w:rFonts w:ascii="Calibri" w:hAnsi="Calibri"/>
        </w:rPr>
        <w:lastRenderedPageBreak/>
        <w:t>have set up as a marker will be God’s house, and I will give to you a tenth of all that you give me’” (Genesis 28:22).</w:t>
      </w:r>
    </w:p>
    <w:p w14:paraId="4DA123C6" w14:textId="77777777" w:rsidR="00591455" w:rsidRPr="00591455" w:rsidRDefault="00591455" w:rsidP="00591455">
      <w:pPr>
        <w:spacing w:line="276" w:lineRule="auto"/>
        <w:rPr>
          <w:rFonts w:ascii="Calibri" w:hAnsi="Calibri"/>
        </w:rPr>
      </w:pPr>
    </w:p>
    <w:p w14:paraId="39E651F9" w14:textId="77777777" w:rsidR="00591455" w:rsidRPr="00591455" w:rsidRDefault="00591455" w:rsidP="00591455">
      <w:pPr>
        <w:spacing w:line="276" w:lineRule="auto"/>
        <w:rPr>
          <w:rFonts w:ascii="Calibri" w:hAnsi="Calibri"/>
        </w:rPr>
      </w:pPr>
      <w:r w:rsidRPr="00591455">
        <w:rPr>
          <w:rFonts w:ascii="Calibri" w:hAnsi="Calibri"/>
        </w:rPr>
        <w:t xml:space="preserve">I want to emphasize the vow. In biblical times, people made vows and took vows when they wanted to make a serious promise or pledge to God. </w:t>
      </w:r>
    </w:p>
    <w:p w14:paraId="53E39EA3" w14:textId="77777777" w:rsidR="00591455" w:rsidRPr="00591455" w:rsidRDefault="00591455" w:rsidP="00591455">
      <w:pPr>
        <w:spacing w:line="276" w:lineRule="auto"/>
        <w:rPr>
          <w:rFonts w:ascii="Calibri" w:hAnsi="Calibri"/>
        </w:rPr>
      </w:pPr>
    </w:p>
    <w:p w14:paraId="5E49C39B" w14:textId="58AA12DD" w:rsidR="00591455" w:rsidRPr="00591455" w:rsidRDefault="00591455" w:rsidP="00591455">
      <w:pPr>
        <w:spacing w:line="276" w:lineRule="auto"/>
        <w:rPr>
          <w:rFonts w:ascii="Calibri" w:hAnsi="Calibri"/>
        </w:rPr>
      </w:pPr>
      <w:r w:rsidRPr="00591455">
        <w:rPr>
          <w:rFonts w:ascii="Calibri" w:hAnsi="Calibri"/>
        </w:rPr>
        <w:t xml:space="preserve">Jacob </w:t>
      </w:r>
      <w:r w:rsidR="00475123">
        <w:rPr>
          <w:rFonts w:ascii="Calibri" w:hAnsi="Calibri"/>
        </w:rPr>
        <w:t>wa</w:t>
      </w:r>
      <w:r w:rsidRPr="00591455">
        <w:rPr>
          <w:rFonts w:ascii="Calibri" w:hAnsi="Calibri"/>
        </w:rPr>
        <w:t>s moved by gratitude. He</w:t>
      </w:r>
      <w:r w:rsidR="00475123">
        <w:rPr>
          <w:rFonts w:ascii="Calibri" w:hAnsi="Calibri"/>
        </w:rPr>
        <w:t xml:space="preserve"> wa</w:t>
      </w:r>
      <w:r w:rsidRPr="00591455">
        <w:rPr>
          <w:rFonts w:ascii="Calibri" w:hAnsi="Calibri"/>
        </w:rPr>
        <w:t xml:space="preserve">s so touched by the fact that God </w:t>
      </w:r>
      <w:r w:rsidR="00475123">
        <w:rPr>
          <w:rFonts w:ascii="Calibri" w:hAnsi="Calibri"/>
        </w:rPr>
        <w:t>wa</w:t>
      </w:r>
      <w:r w:rsidRPr="00591455">
        <w:rPr>
          <w:rFonts w:ascii="Calibri" w:hAnsi="Calibri"/>
        </w:rPr>
        <w:t xml:space="preserve">s with him when nobody else </w:t>
      </w:r>
      <w:r w:rsidR="00475123">
        <w:rPr>
          <w:rFonts w:ascii="Calibri" w:hAnsi="Calibri"/>
        </w:rPr>
        <w:t>wa</w:t>
      </w:r>
      <w:r w:rsidRPr="00591455">
        <w:rPr>
          <w:rFonts w:ascii="Calibri" w:hAnsi="Calibri"/>
        </w:rPr>
        <w:t>s with him, that he ma</w:t>
      </w:r>
      <w:r w:rsidR="00475123">
        <w:rPr>
          <w:rFonts w:ascii="Calibri" w:hAnsi="Calibri"/>
        </w:rPr>
        <w:t>de</w:t>
      </w:r>
      <w:r w:rsidRPr="00591455">
        <w:rPr>
          <w:rFonts w:ascii="Calibri" w:hAnsi="Calibri"/>
        </w:rPr>
        <w:t xml:space="preserve"> a vow to God</w:t>
      </w:r>
      <w:r w:rsidR="00475123">
        <w:rPr>
          <w:rFonts w:ascii="Calibri" w:hAnsi="Calibri"/>
        </w:rPr>
        <w:t>.</w:t>
      </w:r>
      <w:r w:rsidRPr="00591455">
        <w:rPr>
          <w:rFonts w:ascii="Calibri" w:hAnsi="Calibri"/>
        </w:rPr>
        <w:t xml:space="preserve"> “I want to bring the tenth. I want to be generous. I want to be faithful. I want to be committed,” if you will. Because of that commitment, he ma</w:t>
      </w:r>
      <w:r w:rsidR="00475123">
        <w:rPr>
          <w:rFonts w:ascii="Calibri" w:hAnsi="Calibri"/>
        </w:rPr>
        <w:t>de</w:t>
      </w:r>
      <w:r w:rsidRPr="00591455">
        <w:rPr>
          <w:rFonts w:ascii="Calibri" w:hAnsi="Calibri"/>
        </w:rPr>
        <w:t xml:space="preserve"> this vow to God.</w:t>
      </w:r>
    </w:p>
    <w:p w14:paraId="4EE1FCD5" w14:textId="77777777" w:rsidR="00591455" w:rsidRPr="00591455" w:rsidRDefault="00591455" w:rsidP="00591455">
      <w:pPr>
        <w:spacing w:line="276" w:lineRule="auto"/>
        <w:rPr>
          <w:rFonts w:ascii="Calibri" w:hAnsi="Calibri"/>
        </w:rPr>
      </w:pPr>
    </w:p>
    <w:p w14:paraId="4EAD43F4" w14:textId="77777777" w:rsidR="00591455" w:rsidRPr="00591455" w:rsidRDefault="00591455" w:rsidP="00591455">
      <w:pPr>
        <w:spacing w:line="276" w:lineRule="auto"/>
        <w:rPr>
          <w:rFonts w:ascii="Calibri" w:hAnsi="Calibri"/>
        </w:rPr>
      </w:pPr>
      <w:r w:rsidRPr="00591455">
        <w:rPr>
          <w:rFonts w:ascii="Calibri" w:hAnsi="Calibri"/>
        </w:rPr>
        <w:t>We don't really make a lot of vows today in the 21</w:t>
      </w:r>
      <w:r w:rsidRPr="00591455">
        <w:rPr>
          <w:rFonts w:ascii="Calibri" w:hAnsi="Calibri"/>
          <w:vertAlign w:val="superscript"/>
        </w:rPr>
        <w:t>st</w:t>
      </w:r>
      <w:r w:rsidRPr="00591455">
        <w:rPr>
          <w:rFonts w:ascii="Calibri" w:hAnsi="Calibri"/>
        </w:rPr>
        <w:t xml:space="preserve"> century. If you're married, maybe you've made a vow. That's probably the best example that we can relate to. When you stand at an altar and you say, “I do,” to the person that you love and you make that commitment, you make a vow. </w:t>
      </w:r>
    </w:p>
    <w:p w14:paraId="6814D9E7" w14:textId="77777777" w:rsidR="00591455" w:rsidRPr="00591455" w:rsidRDefault="00591455" w:rsidP="00591455">
      <w:pPr>
        <w:spacing w:line="276" w:lineRule="auto"/>
        <w:rPr>
          <w:rFonts w:ascii="Calibri" w:hAnsi="Calibri"/>
        </w:rPr>
      </w:pPr>
    </w:p>
    <w:p w14:paraId="02F87333" w14:textId="540542B7" w:rsidR="00591455" w:rsidRPr="00591455" w:rsidRDefault="00591455" w:rsidP="00591455">
      <w:pPr>
        <w:spacing w:line="276" w:lineRule="auto"/>
        <w:rPr>
          <w:rFonts w:ascii="Calibri" w:hAnsi="Calibri"/>
        </w:rPr>
      </w:pPr>
      <w:r w:rsidRPr="00591455">
        <w:rPr>
          <w:rFonts w:ascii="Calibri" w:hAnsi="Calibri"/>
        </w:rPr>
        <w:t xml:space="preserve">Jacob </w:t>
      </w:r>
      <w:r w:rsidR="002741F6">
        <w:rPr>
          <w:rFonts w:ascii="Calibri" w:hAnsi="Calibri"/>
        </w:rPr>
        <w:t>made a</w:t>
      </w:r>
      <w:r w:rsidRPr="00591455">
        <w:rPr>
          <w:rFonts w:ascii="Calibri" w:hAnsi="Calibri"/>
        </w:rPr>
        <w:t xml:space="preserve"> vow to God. Vows take personal discipline. If we're going to be generous people, we have to be disciplined in what we do. </w:t>
      </w:r>
    </w:p>
    <w:p w14:paraId="10681DCF" w14:textId="77777777" w:rsidR="00591455" w:rsidRPr="00591455" w:rsidRDefault="00591455" w:rsidP="00591455">
      <w:pPr>
        <w:spacing w:line="276" w:lineRule="auto"/>
        <w:rPr>
          <w:rFonts w:ascii="Calibri" w:hAnsi="Calibri"/>
        </w:rPr>
      </w:pPr>
    </w:p>
    <w:p w14:paraId="054C3D1C" w14:textId="15E958DE" w:rsidR="00591455" w:rsidRPr="00591455" w:rsidRDefault="002741F6" w:rsidP="00591455">
      <w:pPr>
        <w:spacing w:line="276" w:lineRule="auto"/>
        <w:rPr>
          <w:rFonts w:ascii="Calibri" w:hAnsi="Calibri"/>
        </w:rPr>
      </w:pPr>
      <w:r>
        <w:rPr>
          <w:rFonts w:ascii="Calibri" w:hAnsi="Calibri"/>
        </w:rPr>
        <w:t>N</w:t>
      </w:r>
      <w:r w:rsidR="00591455" w:rsidRPr="00591455">
        <w:rPr>
          <w:rFonts w:ascii="Calibri" w:hAnsi="Calibri"/>
        </w:rPr>
        <w:t>otice in Genesis 35, Jacob comes back to Bethel. This is a long time later. Jacob goes to Uncle La</w:t>
      </w:r>
      <w:r>
        <w:rPr>
          <w:rFonts w:ascii="Calibri" w:hAnsi="Calibri"/>
        </w:rPr>
        <w:t>ban</w:t>
      </w:r>
      <w:r w:rsidR="00591455" w:rsidRPr="00591455">
        <w:rPr>
          <w:rFonts w:ascii="Calibri" w:hAnsi="Calibri"/>
        </w:rPr>
        <w:t xml:space="preserve">'s house, he makes it there safely, he lives there a long time. Now God directs him back to Bethel. In chapter 35, notice the commentary on chapter 28. </w:t>
      </w:r>
    </w:p>
    <w:p w14:paraId="58D11A69" w14:textId="77777777" w:rsidR="00591455" w:rsidRPr="00591455" w:rsidRDefault="00591455" w:rsidP="00591455">
      <w:pPr>
        <w:spacing w:line="276" w:lineRule="auto"/>
        <w:rPr>
          <w:rFonts w:ascii="Calibri" w:hAnsi="Calibri"/>
        </w:rPr>
      </w:pPr>
    </w:p>
    <w:p w14:paraId="68EF13AC" w14:textId="77777777" w:rsidR="00591455" w:rsidRPr="00591455" w:rsidRDefault="00591455" w:rsidP="00591455">
      <w:pPr>
        <w:spacing w:line="276" w:lineRule="auto"/>
        <w:rPr>
          <w:rFonts w:ascii="Calibri" w:hAnsi="Calibri"/>
        </w:rPr>
      </w:pPr>
      <w:r w:rsidRPr="00591455">
        <w:rPr>
          <w:rFonts w:ascii="Calibri" w:hAnsi="Calibri"/>
        </w:rPr>
        <w:t>“God said to Jacob, ‘Get up! Go to Bethel and settle there. Build an altar there to the God who appeared to you when you fled from your brother Esau.’ So Jacob said to his family and all who were with him, ‘Get rid of the foreign gods that are among you. Purify yourselves and change your clothes. We must get up and go to Bethel. I will build an altar there to the God who answered me in my day of distress. He has been with me everywhere I have gone’” (Genesis 35:1-3).</w:t>
      </w:r>
    </w:p>
    <w:p w14:paraId="36D28C0B" w14:textId="77777777" w:rsidR="00591455" w:rsidRPr="00591455" w:rsidRDefault="00591455" w:rsidP="00591455">
      <w:pPr>
        <w:spacing w:line="276" w:lineRule="auto"/>
        <w:rPr>
          <w:rFonts w:ascii="Calibri" w:hAnsi="Calibri"/>
        </w:rPr>
      </w:pPr>
    </w:p>
    <w:p w14:paraId="465364AD" w14:textId="2DF3D4CA" w:rsidR="00591455" w:rsidRPr="00591455" w:rsidRDefault="00591455" w:rsidP="00591455">
      <w:pPr>
        <w:spacing w:line="276" w:lineRule="auto"/>
        <w:rPr>
          <w:rFonts w:ascii="Calibri" w:hAnsi="Calibri"/>
        </w:rPr>
      </w:pPr>
      <w:r w:rsidRPr="00591455">
        <w:rPr>
          <w:rFonts w:ascii="Calibri" w:hAnsi="Calibri"/>
        </w:rPr>
        <w:t>Jacob goes back and he remembers. He has this encounter with God there in chapter 28. He goes away all these years</w:t>
      </w:r>
      <w:r w:rsidR="00CF4552">
        <w:rPr>
          <w:rFonts w:ascii="Calibri" w:hAnsi="Calibri"/>
        </w:rPr>
        <w:t xml:space="preserve">. He </w:t>
      </w:r>
      <w:r w:rsidRPr="00591455">
        <w:rPr>
          <w:rFonts w:ascii="Calibri" w:hAnsi="Calibri"/>
        </w:rPr>
        <w:t xml:space="preserve">goes back and remembers the vow that he made to God. He remembers the worship, he builds another altar, and he remembers what God did in his life. </w:t>
      </w:r>
    </w:p>
    <w:p w14:paraId="0A5C8F93" w14:textId="77777777" w:rsidR="009C7BF6" w:rsidRDefault="009C7BF6" w:rsidP="00591455">
      <w:pPr>
        <w:spacing w:line="276" w:lineRule="auto"/>
        <w:rPr>
          <w:rFonts w:ascii="Calibri" w:hAnsi="Calibri"/>
        </w:rPr>
      </w:pPr>
    </w:p>
    <w:p w14:paraId="1F3374FF" w14:textId="5A625B7C" w:rsidR="00591455" w:rsidRPr="00591455" w:rsidRDefault="00591455" w:rsidP="00591455">
      <w:pPr>
        <w:spacing w:line="276" w:lineRule="auto"/>
        <w:rPr>
          <w:rFonts w:ascii="Calibri" w:hAnsi="Calibri"/>
        </w:rPr>
      </w:pPr>
      <w:r w:rsidRPr="00591455">
        <w:rPr>
          <w:rFonts w:ascii="Calibri" w:hAnsi="Calibri"/>
        </w:rPr>
        <w:t xml:space="preserve">It’s so important for us to have spiritual markers in our own journey with Christ – places, times, memories, specifics. Did you remember the place that you committed your life to Christ? Do you remember when you had some a-ha moments, when God maybe opened your eyes to see </w:t>
      </w:r>
      <w:r w:rsidRPr="00591455">
        <w:rPr>
          <w:rFonts w:ascii="Calibri" w:hAnsi="Calibri"/>
        </w:rPr>
        <w:lastRenderedPageBreak/>
        <w:t xml:space="preserve">some things that you had never considered before? You </w:t>
      </w:r>
      <w:r w:rsidR="00CF4552">
        <w:rPr>
          <w:rFonts w:ascii="Calibri" w:hAnsi="Calibri"/>
        </w:rPr>
        <w:t>have</w:t>
      </w:r>
      <w:r w:rsidRPr="00591455">
        <w:rPr>
          <w:rFonts w:ascii="Calibri" w:hAnsi="Calibri"/>
        </w:rPr>
        <w:t xml:space="preserve"> to go back to those places to remember where God has brought you along. For Jacob, it was the place at Bethel. Maybe this room is a place like that for you. God spoke to your heart. God opened your eyes and your mind. You saw some things you had never seen before. You come into this room and you're reminded of that because you had spiritual experiences here. </w:t>
      </w:r>
    </w:p>
    <w:p w14:paraId="141C2EB6" w14:textId="77777777" w:rsidR="00591455" w:rsidRPr="00591455" w:rsidRDefault="00591455" w:rsidP="00591455">
      <w:pPr>
        <w:spacing w:line="276" w:lineRule="auto"/>
        <w:rPr>
          <w:rFonts w:ascii="Calibri" w:hAnsi="Calibri"/>
        </w:rPr>
      </w:pPr>
    </w:p>
    <w:p w14:paraId="1838A7F4" w14:textId="0002E5BD" w:rsidR="00591455" w:rsidRPr="00591455" w:rsidRDefault="00591455" w:rsidP="00591455">
      <w:pPr>
        <w:spacing w:line="276" w:lineRule="auto"/>
        <w:rPr>
          <w:rFonts w:ascii="Calibri" w:hAnsi="Calibri"/>
        </w:rPr>
      </w:pPr>
      <w:r w:rsidRPr="00591455">
        <w:rPr>
          <w:rFonts w:ascii="Calibri" w:hAnsi="Calibri"/>
        </w:rPr>
        <w:t xml:space="preserve">I drove by the house that we lived in when we moved to Colorado a few years ago, where we started Edge Church in our living room. We had five adults the first Sunday for Bible study, and Gena and I were two of them. I was totally discouraged. I drove by, looked at the house, and I remembered what God had done. How many of you know great things start small? Sometimes the greatest things that God wants to do in your life just start like this </w:t>
      </w:r>
      <w:r w:rsidRPr="00591455">
        <w:rPr>
          <w:rFonts w:ascii="Calibri" w:hAnsi="Calibri"/>
          <w:i/>
          <w:iCs/>
        </w:rPr>
        <w:t>[Pastor puts thumb and index finger close together]</w:t>
      </w:r>
      <w:r w:rsidRPr="00591455">
        <w:rPr>
          <w:rFonts w:ascii="Calibri" w:hAnsi="Calibri"/>
        </w:rPr>
        <w:t xml:space="preserve"> and they grow </w:t>
      </w:r>
      <w:r w:rsidRPr="00591455">
        <w:rPr>
          <w:rFonts w:ascii="Calibri" w:hAnsi="Calibri"/>
          <w:i/>
          <w:iCs/>
        </w:rPr>
        <w:t xml:space="preserve">[Pastor opens fingers apart and lifts hand up] </w:t>
      </w:r>
      <w:r w:rsidRPr="00591455">
        <w:rPr>
          <w:rFonts w:ascii="Calibri" w:hAnsi="Calibri"/>
        </w:rPr>
        <w:t xml:space="preserve">and they magnify. I have great memories of that neighborhood and great memories of that house. </w:t>
      </w:r>
    </w:p>
    <w:p w14:paraId="508FF915" w14:textId="77777777" w:rsidR="00591455" w:rsidRPr="00591455" w:rsidRDefault="00591455" w:rsidP="00591455">
      <w:pPr>
        <w:spacing w:line="276" w:lineRule="auto"/>
        <w:rPr>
          <w:rFonts w:ascii="Calibri" w:hAnsi="Calibri"/>
        </w:rPr>
      </w:pPr>
    </w:p>
    <w:p w14:paraId="3E53725F" w14:textId="63E04A2C" w:rsidR="00591455" w:rsidRPr="00591455" w:rsidRDefault="00591455" w:rsidP="00591455">
      <w:pPr>
        <w:spacing w:line="276" w:lineRule="auto"/>
        <w:rPr>
          <w:rFonts w:ascii="Calibri" w:hAnsi="Calibri"/>
        </w:rPr>
      </w:pPr>
      <w:r w:rsidRPr="00591455">
        <w:rPr>
          <w:rFonts w:ascii="Calibri" w:hAnsi="Calibri"/>
        </w:rPr>
        <w:t>My kids went to the school that we met in for a couple of years. I was over at the middle school not too long ago. I was just thinking about what God did in that place. You walk in</w:t>
      </w:r>
      <w:r w:rsidR="00CF4552">
        <w:rPr>
          <w:rFonts w:ascii="Calibri" w:hAnsi="Calibri"/>
        </w:rPr>
        <w:t xml:space="preserve"> and </w:t>
      </w:r>
      <w:r w:rsidRPr="00591455">
        <w:rPr>
          <w:rFonts w:ascii="Calibri" w:hAnsi="Calibri"/>
        </w:rPr>
        <w:t xml:space="preserve">it's a dirty, smelly middle school. It's like any middle school that you would go to in town. There's nothing special about it. Yet, there's a place in my heart for that place because that's where our church grew. We reached so many people. God did so many things before we moved here. </w:t>
      </w:r>
    </w:p>
    <w:p w14:paraId="225774E4" w14:textId="77777777" w:rsidR="00591455" w:rsidRPr="00591455" w:rsidRDefault="00591455" w:rsidP="00591455">
      <w:pPr>
        <w:spacing w:line="276" w:lineRule="auto"/>
        <w:rPr>
          <w:rFonts w:ascii="Calibri" w:hAnsi="Calibri"/>
        </w:rPr>
      </w:pPr>
    </w:p>
    <w:p w14:paraId="102C0228" w14:textId="01864758" w:rsidR="00591455" w:rsidRPr="00591455" w:rsidRDefault="00591455" w:rsidP="00591455">
      <w:pPr>
        <w:spacing w:line="276" w:lineRule="auto"/>
        <w:rPr>
          <w:rFonts w:ascii="Calibri" w:hAnsi="Calibri"/>
        </w:rPr>
      </w:pPr>
      <w:r w:rsidRPr="00591455">
        <w:rPr>
          <w:rFonts w:ascii="Calibri" w:hAnsi="Calibri"/>
        </w:rPr>
        <w:t>Do you have those places? Do you have those times in your spiritual journey? Sometimes we have to go back so that we can go forward. We have to look back at what God has done</w:t>
      </w:r>
      <w:r w:rsidR="00CF4552">
        <w:rPr>
          <w:rFonts w:ascii="Calibri" w:hAnsi="Calibri"/>
        </w:rPr>
        <w:t xml:space="preserve"> </w:t>
      </w:r>
      <w:r w:rsidRPr="00591455">
        <w:rPr>
          <w:rFonts w:ascii="Calibri" w:hAnsi="Calibri"/>
        </w:rPr>
        <w:t xml:space="preserve">so we can move forward in faith to the things that God has called us to do. Spiritual places. We need to go back to Bethel and remember what the Lord has done. </w:t>
      </w:r>
    </w:p>
    <w:p w14:paraId="035B7C45" w14:textId="77777777" w:rsidR="00591455" w:rsidRPr="00591455" w:rsidRDefault="00591455" w:rsidP="00591455">
      <w:pPr>
        <w:spacing w:line="276" w:lineRule="auto"/>
        <w:rPr>
          <w:rFonts w:ascii="Calibri" w:hAnsi="Calibri"/>
        </w:rPr>
      </w:pPr>
    </w:p>
    <w:p w14:paraId="67BB1E55" w14:textId="176BB1F8" w:rsidR="00591455" w:rsidRPr="00591455" w:rsidRDefault="00591455" w:rsidP="00591455">
      <w:pPr>
        <w:spacing w:line="276" w:lineRule="auto"/>
        <w:rPr>
          <w:rFonts w:ascii="Calibri" w:hAnsi="Calibri"/>
        </w:rPr>
      </w:pPr>
      <w:r w:rsidRPr="00591455">
        <w:rPr>
          <w:rFonts w:ascii="Calibri" w:hAnsi="Calibri"/>
        </w:rPr>
        <w:t xml:space="preserve">If you want to have a grateful heart, go back and remember how God has blessed you, led you, and directed you your entire life. </w:t>
      </w:r>
    </w:p>
    <w:p w14:paraId="108796B9" w14:textId="77777777" w:rsidR="00591455" w:rsidRPr="00591455" w:rsidRDefault="00591455" w:rsidP="00591455">
      <w:pPr>
        <w:spacing w:line="276" w:lineRule="auto"/>
        <w:rPr>
          <w:rFonts w:ascii="Calibri" w:hAnsi="Calibri"/>
        </w:rPr>
      </w:pPr>
    </w:p>
    <w:p w14:paraId="3CADE3A4" w14:textId="77777777" w:rsidR="00591455" w:rsidRPr="00591455" w:rsidRDefault="00591455" w:rsidP="00591455">
      <w:pPr>
        <w:spacing w:line="276" w:lineRule="auto"/>
        <w:rPr>
          <w:rFonts w:ascii="Calibri" w:hAnsi="Calibri"/>
        </w:rPr>
      </w:pPr>
      <w:r w:rsidRPr="00591455">
        <w:rPr>
          <w:rFonts w:ascii="Calibri" w:hAnsi="Calibri"/>
        </w:rPr>
        <w:t>“Jacob built an altar there and called the place El-bethel because it was there that God had revealed himself to him when he was fleeing from his brother” (Genesis 35:7).</w:t>
      </w:r>
    </w:p>
    <w:p w14:paraId="7602D966" w14:textId="77777777" w:rsidR="00591455" w:rsidRPr="00591455" w:rsidRDefault="00591455" w:rsidP="00591455">
      <w:pPr>
        <w:spacing w:line="276" w:lineRule="auto"/>
        <w:rPr>
          <w:rFonts w:ascii="Calibri" w:hAnsi="Calibri"/>
        </w:rPr>
      </w:pPr>
    </w:p>
    <w:p w14:paraId="665B218D" w14:textId="206DA05E" w:rsidR="00591455" w:rsidRPr="00591455" w:rsidRDefault="00591455" w:rsidP="00591455">
      <w:pPr>
        <w:spacing w:line="276" w:lineRule="auto"/>
        <w:rPr>
          <w:rFonts w:ascii="Calibri" w:hAnsi="Calibri"/>
        </w:rPr>
      </w:pPr>
      <w:r w:rsidRPr="00591455">
        <w:rPr>
          <w:rFonts w:ascii="Calibri" w:hAnsi="Calibri"/>
        </w:rPr>
        <w:t>It’s all coming back. His memory is being refreshed. “Ah, I remember how faithful God was</w:t>
      </w:r>
      <w:r w:rsidR="00CF4552">
        <w:rPr>
          <w:rFonts w:ascii="Calibri" w:hAnsi="Calibri"/>
        </w:rPr>
        <w:t>.</w:t>
      </w:r>
      <w:r w:rsidRPr="00591455">
        <w:rPr>
          <w:rFonts w:ascii="Calibri" w:hAnsi="Calibri"/>
        </w:rPr>
        <w:t xml:space="preserve"> I was out here</w:t>
      </w:r>
      <w:r w:rsidR="00CF4552">
        <w:rPr>
          <w:rFonts w:ascii="Calibri" w:hAnsi="Calibri"/>
        </w:rPr>
        <w:t>.</w:t>
      </w:r>
      <w:r w:rsidRPr="00591455">
        <w:rPr>
          <w:rFonts w:ascii="Calibri" w:hAnsi="Calibri"/>
        </w:rPr>
        <w:t xml:space="preserve"> I was all alone. I didn't think anybody was with me. But God was with me.” When we have those memories and those special places, we want to be generous. </w:t>
      </w:r>
    </w:p>
    <w:p w14:paraId="51231608" w14:textId="77777777" w:rsidR="00591455" w:rsidRPr="00591455" w:rsidRDefault="00591455" w:rsidP="00591455">
      <w:pPr>
        <w:spacing w:line="276" w:lineRule="auto"/>
        <w:rPr>
          <w:rFonts w:ascii="Calibri" w:hAnsi="Calibri"/>
        </w:rPr>
      </w:pPr>
    </w:p>
    <w:p w14:paraId="4A111BC1" w14:textId="0579B5B4" w:rsidR="00591455" w:rsidRPr="00591455" w:rsidRDefault="00591455" w:rsidP="00591455">
      <w:pPr>
        <w:spacing w:line="276" w:lineRule="auto"/>
        <w:rPr>
          <w:rFonts w:ascii="Calibri" w:hAnsi="Calibri"/>
        </w:rPr>
      </w:pPr>
      <w:r w:rsidRPr="00591455">
        <w:rPr>
          <w:rFonts w:ascii="Calibri" w:hAnsi="Calibri"/>
        </w:rPr>
        <w:t>I got an email from one of our church members</w:t>
      </w:r>
      <w:r w:rsidR="00CF4552">
        <w:rPr>
          <w:rFonts w:ascii="Calibri" w:hAnsi="Calibri"/>
        </w:rPr>
        <w:t xml:space="preserve"> t</w:t>
      </w:r>
      <w:r w:rsidRPr="00591455">
        <w:rPr>
          <w:rFonts w:ascii="Calibri" w:hAnsi="Calibri"/>
        </w:rPr>
        <w:t>his week, R</w:t>
      </w:r>
      <w:r w:rsidR="00CF3768">
        <w:rPr>
          <w:rFonts w:ascii="Calibri" w:hAnsi="Calibri"/>
        </w:rPr>
        <w:t>ogelio</w:t>
      </w:r>
      <w:r w:rsidRPr="00591455">
        <w:rPr>
          <w:rFonts w:ascii="Calibri" w:hAnsi="Calibri"/>
        </w:rPr>
        <w:t>. R</w:t>
      </w:r>
      <w:r w:rsidR="00CF3768">
        <w:rPr>
          <w:rFonts w:ascii="Calibri" w:hAnsi="Calibri"/>
        </w:rPr>
        <w:t>ogelio</w:t>
      </w:r>
      <w:r w:rsidRPr="00591455">
        <w:rPr>
          <w:rFonts w:ascii="Calibri" w:hAnsi="Calibri"/>
        </w:rPr>
        <w:t xml:space="preserve"> invited Jesus into his life here at Edge Church in July of 2018. Coming up on three years. This is what he said: “I am so </w:t>
      </w:r>
      <w:r w:rsidRPr="00591455">
        <w:rPr>
          <w:rFonts w:ascii="Calibri" w:hAnsi="Calibri"/>
        </w:rPr>
        <w:lastRenderedPageBreak/>
        <w:t>grateful for what God has done in my life in and through my time at Edge Church. When I first started my spiritual journey, I struggled with the concept of giving and I did not know how God could use my giving. But after I started serving, I started looking through a different lens and I saw all of the life change that was happening here at Edge Church</w:t>
      </w:r>
      <w:r w:rsidR="00064512">
        <w:rPr>
          <w:rFonts w:ascii="Calibri" w:hAnsi="Calibri"/>
        </w:rPr>
        <w:t>.</w:t>
      </w:r>
      <w:r w:rsidRPr="00591455">
        <w:rPr>
          <w:rFonts w:ascii="Calibri" w:hAnsi="Calibri"/>
        </w:rPr>
        <w:t xml:space="preserve"> I realized it was only possible through my giving and through our giving. At first it involved making a bit of a sacrifice. But after a while, I got used to it and it just became more natural</w:t>
      </w:r>
      <w:r w:rsidR="00064512">
        <w:rPr>
          <w:rFonts w:ascii="Calibri" w:hAnsi="Calibri"/>
        </w:rPr>
        <w:t>. I</w:t>
      </w:r>
      <w:r w:rsidRPr="00591455">
        <w:rPr>
          <w:rFonts w:ascii="Calibri" w:hAnsi="Calibri"/>
        </w:rPr>
        <w:t xml:space="preserve">t became an easier discipline for me. The automated giving makes it easy to set the amount and have it to be the very first amount that comes out of my check every week. It makes it easy to give off the top. I give my weekly amount and I also give my time. You will often see me serving through both services. It has helped me grow spiritually because I can see firsthand the life change that's happening in the people here at the church through baptisms and people giving their life to God. It all happens here at this house. I know giving is being used to grow God's kingdom. Our giving has helped my family grow spiritually by giving us this place to worship. Edge Church is my Sunday home and my giving helps keep it that way. I love to give because God has been so good to me.” </w:t>
      </w:r>
    </w:p>
    <w:p w14:paraId="0D6295B4" w14:textId="77777777" w:rsidR="00591455" w:rsidRPr="00591455" w:rsidRDefault="00591455" w:rsidP="00591455">
      <w:pPr>
        <w:spacing w:line="276" w:lineRule="auto"/>
        <w:rPr>
          <w:rFonts w:ascii="Calibri" w:hAnsi="Calibri"/>
        </w:rPr>
      </w:pPr>
    </w:p>
    <w:p w14:paraId="1A15E506" w14:textId="1E6C97C5" w:rsidR="00591455" w:rsidRPr="00591455" w:rsidRDefault="00591455" w:rsidP="00591455">
      <w:pPr>
        <w:spacing w:line="276" w:lineRule="auto"/>
        <w:rPr>
          <w:rFonts w:ascii="Calibri" w:hAnsi="Calibri"/>
        </w:rPr>
      </w:pPr>
      <w:r w:rsidRPr="00591455">
        <w:rPr>
          <w:rFonts w:ascii="Calibri" w:hAnsi="Calibri"/>
        </w:rPr>
        <w:t xml:space="preserve">Isn't that awesome? Can we just celebrate that today? Wow! </w:t>
      </w:r>
    </w:p>
    <w:p w14:paraId="54FFC75C" w14:textId="77777777" w:rsidR="00591455" w:rsidRPr="00591455" w:rsidRDefault="00591455" w:rsidP="00591455">
      <w:pPr>
        <w:spacing w:line="276" w:lineRule="auto"/>
        <w:rPr>
          <w:rFonts w:ascii="Calibri" w:hAnsi="Calibri"/>
        </w:rPr>
      </w:pPr>
    </w:p>
    <w:p w14:paraId="738FE664" w14:textId="0819B7E6" w:rsidR="00591455" w:rsidRPr="00591455" w:rsidRDefault="00591455" w:rsidP="00591455">
      <w:pPr>
        <w:spacing w:line="276" w:lineRule="auto"/>
        <w:rPr>
          <w:rFonts w:ascii="Calibri" w:hAnsi="Calibri"/>
        </w:rPr>
      </w:pPr>
      <w:r w:rsidRPr="00591455">
        <w:rPr>
          <w:rFonts w:ascii="Calibri" w:hAnsi="Calibri"/>
        </w:rPr>
        <w:t>I think R</w:t>
      </w:r>
      <w:r w:rsidR="00CF3768">
        <w:rPr>
          <w:rFonts w:ascii="Calibri" w:hAnsi="Calibri"/>
        </w:rPr>
        <w:t>ogelio</w:t>
      </w:r>
      <w:r w:rsidRPr="00591455">
        <w:rPr>
          <w:rFonts w:ascii="Calibri" w:hAnsi="Calibri"/>
        </w:rPr>
        <w:t xml:space="preserve"> had one of those moments, maybe like Jacob, where he says, “Look at all the </w:t>
      </w:r>
      <w:proofErr w:type="gramStart"/>
      <w:r w:rsidRPr="00591455">
        <w:rPr>
          <w:rFonts w:ascii="Calibri" w:hAnsi="Calibri"/>
        </w:rPr>
        <w:t>ways</w:t>
      </w:r>
      <w:proofErr w:type="gramEnd"/>
      <w:r w:rsidRPr="00591455">
        <w:rPr>
          <w:rFonts w:ascii="Calibri" w:hAnsi="Calibri"/>
        </w:rPr>
        <w:t xml:space="preserve"> that God has been with me and blessed me and directed me. I want to express my gratitude in and through the giving.” </w:t>
      </w:r>
    </w:p>
    <w:p w14:paraId="72867F97" w14:textId="77777777" w:rsidR="00591455" w:rsidRPr="00591455" w:rsidRDefault="00591455" w:rsidP="00591455">
      <w:pPr>
        <w:spacing w:line="276" w:lineRule="auto"/>
        <w:rPr>
          <w:rFonts w:ascii="Calibri" w:hAnsi="Calibri"/>
        </w:rPr>
      </w:pPr>
    </w:p>
    <w:p w14:paraId="2CD9A809" w14:textId="391E9CE7" w:rsidR="00591455" w:rsidRPr="00591455" w:rsidRDefault="00064512" w:rsidP="00591455">
      <w:pPr>
        <w:spacing w:line="276" w:lineRule="auto"/>
        <w:rPr>
          <w:rFonts w:ascii="Calibri" w:hAnsi="Calibri"/>
        </w:rPr>
      </w:pPr>
      <w:r>
        <w:rPr>
          <w:rFonts w:ascii="Calibri" w:hAnsi="Calibri"/>
        </w:rPr>
        <w:t>It</w:t>
      </w:r>
      <w:r w:rsidR="00591455" w:rsidRPr="00591455">
        <w:rPr>
          <w:rFonts w:ascii="Calibri" w:hAnsi="Calibri"/>
        </w:rPr>
        <w:t xml:space="preserve"> takes discipline. No one will be a tither unless you're just an extremely wealthy person. But most of us would never be tithers if we're not disciplined with our finances. I have found through the years, as I've talked to so many people about tithing, that tithing actually is a huge blessing for a lot of reasons. </w:t>
      </w:r>
      <w:r>
        <w:rPr>
          <w:rFonts w:ascii="Calibri" w:hAnsi="Calibri"/>
        </w:rPr>
        <w:t>O</w:t>
      </w:r>
      <w:r w:rsidR="00591455" w:rsidRPr="00591455">
        <w:rPr>
          <w:rFonts w:ascii="Calibri" w:hAnsi="Calibri"/>
        </w:rPr>
        <w:t xml:space="preserve">ne of the reasons is it makes us more disciplined in all of our other spending. If you're going to give that tenth portion to God, for most people that's got to be planned out. If you just wait to the end of the month and see what you </w:t>
      </w:r>
      <w:r>
        <w:rPr>
          <w:rFonts w:ascii="Calibri" w:hAnsi="Calibri"/>
        </w:rPr>
        <w:t>have</w:t>
      </w:r>
      <w:r w:rsidR="00591455" w:rsidRPr="00591455">
        <w:rPr>
          <w:rFonts w:ascii="Calibri" w:hAnsi="Calibri"/>
        </w:rPr>
        <w:t xml:space="preserve"> leftover, you’ll probably never be a tither. It</w:t>
      </w:r>
      <w:r>
        <w:rPr>
          <w:rFonts w:ascii="Calibri" w:hAnsi="Calibri"/>
        </w:rPr>
        <w:t xml:space="preserve"> has </w:t>
      </w:r>
      <w:r w:rsidR="00591455" w:rsidRPr="00591455">
        <w:rPr>
          <w:rFonts w:ascii="Calibri" w:hAnsi="Calibri"/>
        </w:rPr>
        <w:t>to be planned. It</w:t>
      </w:r>
      <w:r>
        <w:rPr>
          <w:rFonts w:ascii="Calibri" w:hAnsi="Calibri"/>
        </w:rPr>
        <w:t xml:space="preserve"> has</w:t>
      </w:r>
      <w:r w:rsidR="00591455" w:rsidRPr="00591455">
        <w:rPr>
          <w:rFonts w:ascii="Calibri" w:hAnsi="Calibri"/>
        </w:rPr>
        <w:t xml:space="preserve"> to be prepared. It</w:t>
      </w:r>
      <w:r>
        <w:rPr>
          <w:rFonts w:ascii="Calibri" w:hAnsi="Calibri"/>
        </w:rPr>
        <w:t xml:space="preserve"> has</w:t>
      </w:r>
      <w:r w:rsidR="00591455" w:rsidRPr="00591455">
        <w:rPr>
          <w:rFonts w:ascii="Calibri" w:hAnsi="Calibri"/>
        </w:rPr>
        <w:t xml:space="preserve"> to be thought through. It</w:t>
      </w:r>
      <w:r>
        <w:rPr>
          <w:rFonts w:ascii="Calibri" w:hAnsi="Calibri"/>
        </w:rPr>
        <w:t xml:space="preserve"> has </w:t>
      </w:r>
      <w:r w:rsidR="00591455" w:rsidRPr="00591455">
        <w:rPr>
          <w:rFonts w:ascii="Calibri" w:hAnsi="Calibri"/>
        </w:rPr>
        <w:t>to be analyzed. There</w:t>
      </w:r>
      <w:r>
        <w:rPr>
          <w:rFonts w:ascii="Calibri" w:hAnsi="Calibri"/>
        </w:rPr>
        <w:t xml:space="preserve"> has </w:t>
      </w:r>
      <w:r w:rsidR="00591455" w:rsidRPr="00591455">
        <w:rPr>
          <w:rFonts w:ascii="Calibri" w:hAnsi="Calibri"/>
        </w:rPr>
        <w:t xml:space="preserve">to be a discipline to it. </w:t>
      </w:r>
      <w:r>
        <w:rPr>
          <w:rFonts w:ascii="Calibri" w:hAnsi="Calibri"/>
        </w:rPr>
        <w:t>W</w:t>
      </w:r>
      <w:r w:rsidR="00591455" w:rsidRPr="00591455">
        <w:rPr>
          <w:rFonts w:ascii="Calibri" w:hAnsi="Calibri"/>
        </w:rPr>
        <w:t xml:space="preserve">hen we do that, then we have to lock down all of our other finances. In the end, we win. We win because we're more focused, more organized, we have goals, we're more purposeful. When we're just spending and spending, then it's really hard to be on point and to be focused. </w:t>
      </w:r>
      <w:r>
        <w:rPr>
          <w:rFonts w:ascii="Calibri" w:hAnsi="Calibri"/>
        </w:rPr>
        <w:t>It</w:t>
      </w:r>
      <w:r w:rsidR="00591455" w:rsidRPr="00591455">
        <w:rPr>
          <w:rFonts w:ascii="Calibri" w:hAnsi="Calibri"/>
        </w:rPr>
        <w:t xml:space="preserve"> takes discipline. It takes sacrifice.</w:t>
      </w:r>
    </w:p>
    <w:p w14:paraId="35103591" w14:textId="77777777" w:rsidR="00591455" w:rsidRPr="00591455" w:rsidRDefault="00591455" w:rsidP="00591455">
      <w:pPr>
        <w:spacing w:line="276" w:lineRule="auto"/>
        <w:rPr>
          <w:rFonts w:ascii="Calibri" w:hAnsi="Calibri"/>
        </w:rPr>
      </w:pPr>
    </w:p>
    <w:p w14:paraId="49E3BC6A" w14:textId="667612E5" w:rsidR="00591455" w:rsidRPr="00591455" w:rsidRDefault="00591455" w:rsidP="00591455">
      <w:pPr>
        <w:spacing w:line="276" w:lineRule="auto"/>
        <w:rPr>
          <w:rFonts w:ascii="Calibri" w:hAnsi="Calibri"/>
        </w:rPr>
      </w:pPr>
      <w:r w:rsidRPr="00591455">
        <w:rPr>
          <w:rFonts w:ascii="Calibri" w:hAnsi="Calibri"/>
        </w:rPr>
        <w:t xml:space="preserve">I love the definition of sacrifice. It's the willingness to give up something that I love for something that I love more. That's what the tithe is. I'll be honest with you. If you're a tither, </w:t>
      </w:r>
      <w:r w:rsidRPr="00591455">
        <w:rPr>
          <w:rFonts w:ascii="Calibri" w:hAnsi="Calibri"/>
        </w:rPr>
        <w:lastRenderedPageBreak/>
        <w:t>you may not live in the house that's the most expensive house. You may not drive the nicest car in the neighborhood. You may not go on all of the vacations that you've ever dreamed of. But when we sacrifice</w:t>
      </w:r>
      <w:r w:rsidR="00064512">
        <w:rPr>
          <w:rFonts w:ascii="Calibri" w:hAnsi="Calibri"/>
        </w:rPr>
        <w:t>,</w:t>
      </w:r>
      <w:r w:rsidRPr="00591455">
        <w:rPr>
          <w:rFonts w:ascii="Calibri" w:hAnsi="Calibri"/>
        </w:rPr>
        <w:t xml:space="preserve"> we give up something we love for something that we love more, and that is God.</w:t>
      </w:r>
    </w:p>
    <w:p w14:paraId="40C005F3" w14:textId="77777777" w:rsidR="00591455" w:rsidRPr="00591455" w:rsidRDefault="00591455" w:rsidP="00591455">
      <w:pPr>
        <w:spacing w:line="276" w:lineRule="auto"/>
        <w:rPr>
          <w:rFonts w:ascii="Calibri" w:hAnsi="Calibri"/>
        </w:rPr>
      </w:pPr>
    </w:p>
    <w:p w14:paraId="21B11425" w14:textId="77777777" w:rsidR="00591455" w:rsidRPr="00591455" w:rsidRDefault="00591455" w:rsidP="00591455">
      <w:pPr>
        <w:spacing w:line="276" w:lineRule="auto"/>
        <w:rPr>
          <w:rFonts w:ascii="Calibri" w:hAnsi="Calibri"/>
        </w:rPr>
      </w:pPr>
      <w:r w:rsidRPr="00591455">
        <w:rPr>
          <w:rFonts w:ascii="Calibri" w:hAnsi="Calibri"/>
        </w:rPr>
        <w:t xml:space="preserve">When we have a grateful heart, we don't look at it like, “My life is being taken from me. Oh my goodness.” We're grateful. We're just so grateful for what God has done. </w:t>
      </w:r>
    </w:p>
    <w:p w14:paraId="215E9341" w14:textId="77777777" w:rsidR="00591455" w:rsidRPr="00591455" w:rsidRDefault="00591455" w:rsidP="00591455">
      <w:pPr>
        <w:spacing w:line="276" w:lineRule="auto"/>
        <w:rPr>
          <w:rFonts w:ascii="Calibri" w:hAnsi="Calibri"/>
        </w:rPr>
      </w:pPr>
    </w:p>
    <w:p w14:paraId="4443E6DA" w14:textId="77777777" w:rsidR="00591455" w:rsidRPr="00591455" w:rsidRDefault="00591455" w:rsidP="00591455">
      <w:pPr>
        <w:spacing w:line="276" w:lineRule="auto"/>
        <w:rPr>
          <w:rFonts w:ascii="Calibri" w:hAnsi="Calibri"/>
          <w:b/>
          <w:bCs/>
        </w:rPr>
      </w:pPr>
      <w:r w:rsidRPr="00591455">
        <w:rPr>
          <w:rFonts w:ascii="Calibri" w:hAnsi="Calibri"/>
          <w:b/>
          <w:bCs/>
        </w:rPr>
        <w:t>3. Giving and gratitude flourish with personal appreciation.</w:t>
      </w:r>
    </w:p>
    <w:p w14:paraId="7BFC028C" w14:textId="77777777" w:rsidR="00591455" w:rsidRPr="00591455" w:rsidRDefault="00591455" w:rsidP="00591455">
      <w:pPr>
        <w:spacing w:line="276" w:lineRule="auto"/>
        <w:rPr>
          <w:rFonts w:ascii="Calibri" w:hAnsi="Calibri"/>
          <w:b/>
          <w:bCs/>
        </w:rPr>
      </w:pPr>
    </w:p>
    <w:p w14:paraId="0DFAAE65" w14:textId="77777777" w:rsidR="00591455" w:rsidRPr="00591455" w:rsidRDefault="00591455" w:rsidP="00591455">
      <w:pPr>
        <w:spacing w:line="276" w:lineRule="auto"/>
        <w:rPr>
          <w:rFonts w:ascii="Calibri" w:hAnsi="Calibri"/>
        </w:rPr>
      </w:pPr>
      <w:r w:rsidRPr="00591455">
        <w:rPr>
          <w:rFonts w:ascii="Calibri" w:hAnsi="Calibri"/>
        </w:rPr>
        <w:t>This is God’s provision.</w:t>
      </w:r>
    </w:p>
    <w:p w14:paraId="65012424" w14:textId="77777777" w:rsidR="00591455" w:rsidRPr="00591455" w:rsidRDefault="00591455" w:rsidP="00591455">
      <w:pPr>
        <w:spacing w:line="276" w:lineRule="auto"/>
        <w:rPr>
          <w:rFonts w:ascii="Calibri" w:hAnsi="Calibri"/>
        </w:rPr>
      </w:pPr>
    </w:p>
    <w:p w14:paraId="77D475E8" w14:textId="77777777" w:rsidR="00591455" w:rsidRPr="00591455" w:rsidRDefault="00591455" w:rsidP="00591455">
      <w:pPr>
        <w:spacing w:line="276" w:lineRule="auto"/>
        <w:rPr>
          <w:rFonts w:ascii="Calibri" w:hAnsi="Calibri"/>
        </w:rPr>
      </w:pPr>
      <w:r w:rsidRPr="00591455">
        <w:rPr>
          <w:rFonts w:ascii="Calibri" w:hAnsi="Calibri"/>
        </w:rPr>
        <w:t>“When Jacob awoke from his sleep, he said, ‘Surely the Lord is in this place, and I did not know it.’ He was afraid and said, ‘What an awesome place this is! This is none other than the house of God. This is the gate of heaven’” (Genesis 28:16-17).</w:t>
      </w:r>
    </w:p>
    <w:p w14:paraId="2CBC36A6" w14:textId="77777777" w:rsidR="00591455" w:rsidRPr="00591455" w:rsidRDefault="00591455" w:rsidP="00591455">
      <w:pPr>
        <w:spacing w:line="276" w:lineRule="auto"/>
        <w:rPr>
          <w:rFonts w:ascii="Calibri" w:hAnsi="Calibri"/>
        </w:rPr>
      </w:pPr>
    </w:p>
    <w:p w14:paraId="4B895166" w14:textId="1A1FACEB" w:rsidR="00591455" w:rsidRPr="00591455" w:rsidRDefault="00591455" w:rsidP="00591455">
      <w:pPr>
        <w:spacing w:line="276" w:lineRule="auto"/>
        <w:rPr>
          <w:rFonts w:ascii="Calibri" w:hAnsi="Calibri"/>
        </w:rPr>
      </w:pPr>
      <w:r w:rsidRPr="00591455">
        <w:rPr>
          <w:rFonts w:ascii="Calibri" w:hAnsi="Calibri"/>
        </w:rPr>
        <w:t xml:space="preserve">I want you to look at that phrase right there. “Surely the Lord is in this place, and I did not know it.” How many times is God right there beside us and we didn't even know it? How many times has God walked beside us and we forgot all about Him? How many times were you all alone, and God was the only one that was there and you didn't even know it? God wants us to open our eyes today. He wants us to see more clearly. He wants us to think more broadly. God is the one who is always with us. </w:t>
      </w:r>
      <w:r w:rsidR="00064512">
        <w:rPr>
          <w:rFonts w:ascii="Calibri" w:hAnsi="Calibri"/>
        </w:rPr>
        <w:t xml:space="preserve">He’s the </w:t>
      </w:r>
      <w:proofErr w:type="spellStart"/>
      <w:proofErr w:type="gramStart"/>
      <w:r w:rsidR="00064512">
        <w:rPr>
          <w:rFonts w:ascii="Calibri" w:hAnsi="Calibri"/>
        </w:rPr>
        <w:t>one.</w:t>
      </w:r>
      <w:r w:rsidRPr="00591455">
        <w:rPr>
          <w:rFonts w:ascii="Calibri" w:hAnsi="Calibri"/>
        </w:rPr>
        <w:t>When</w:t>
      </w:r>
      <w:proofErr w:type="spellEnd"/>
      <w:proofErr w:type="gramEnd"/>
      <w:r w:rsidRPr="00591455">
        <w:rPr>
          <w:rFonts w:ascii="Calibri" w:hAnsi="Calibri"/>
        </w:rPr>
        <w:t xml:space="preserve"> no one was with Jacob, God was. </w:t>
      </w:r>
    </w:p>
    <w:p w14:paraId="6E04A0C0" w14:textId="77777777" w:rsidR="00591455" w:rsidRPr="00591455" w:rsidRDefault="00591455" w:rsidP="00591455">
      <w:pPr>
        <w:spacing w:line="276" w:lineRule="auto"/>
        <w:rPr>
          <w:rFonts w:ascii="Calibri" w:hAnsi="Calibri"/>
        </w:rPr>
      </w:pPr>
    </w:p>
    <w:p w14:paraId="4297D8C4" w14:textId="0CC8852B" w:rsidR="00591455" w:rsidRPr="00591455" w:rsidRDefault="00591455" w:rsidP="00591455">
      <w:pPr>
        <w:spacing w:line="276" w:lineRule="auto"/>
        <w:rPr>
          <w:rFonts w:ascii="Calibri" w:hAnsi="Calibri"/>
        </w:rPr>
      </w:pPr>
      <w:r w:rsidRPr="00591455">
        <w:rPr>
          <w:rFonts w:ascii="Calibri" w:hAnsi="Calibri"/>
        </w:rPr>
        <w:t>In the time that you lose your job, God is the one who</w:t>
      </w:r>
      <w:r w:rsidR="00064512">
        <w:rPr>
          <w:rFonts w:ascii="Calibri" w:hAnsi="Calibri"/>
        </w:rPr>
        <w:t xml:space="preserve"> i</w:t>
      </w:r>
      <w:r w:rsidRPr="00591455">
        <w:rPr>
          <w:rFonts w:ascii="Calibri" w:hAnsi="Calibri"/>
        </w:rPr>
        <w:t>s with you. When you're losing your health, God is the one who</w:t>
      </w:r>
      <w:r w:rsidR="00064512">
        <w:rPr>
          <w:rFonts w:ascii="Calibri" w:hAnsi="Calibri"/>
        </w:rPr>
        <w:t xml:space="preserve"> is</w:t>
      </w:r>
      <w:r w:rsidRPr="00591455">
        <w:rPr>
          <w:rFonts w:ascii="Calibri" w:hAnsi="Calibri"/>
        </w:rPr>
        <w:t xml:space="preserve"> with you. When you're on the verge of going bankrupt</w:t>
      </w:r>
      <w:r w:rsidR="00064512">
        <w:rPr>
          <w:rFonts w:ascii="Calibri" w:hAnsi="Calibri"/>
        </w:rPr>
        <w:t>,</w:t>
      </w:r>
      <w:r w:rsidRPr="00591455">
        <w:rPr>
          <w:rFonts w:ascii="Calibri" w:hAnsi="Calibri"/>
        </w:rPr>
        <w:t xml:space="preserve"> God is the one who</w:t>
      </w:r>
      <w:r w:rsidR="00064512">
        <w:rPr>
          <w:rFonts w:ascii="Calibri" w:hAnsi="Calibri"/>
        </w:rPr>
        <w:t xml:space="preserve"> i</w:t>
      </w:r>
      <w:r w:rsidRPr="00591455">
        <w:rPr>
          <w:rFonts w:ascii="Calibri" w:hAnsi="Calibri"/>
        </w:rPr>
        <w:t xml:space="preserve">s with you. When you're struggling with depression, God is the one who is with you. You may not </w:t>
      </w:r>
      <w:r w:rsidR="00064512">
        <w:rPr>
          <w:rFonts w:ascii="Calibri" w:hAnsi="Calibri"/>
        </w:rPr>
        <w:t>even know</w:t>
      </w:r>
      <w:r w:rsidRPr="00591455">
        <w:rPr>
          <w:rFonts w:ascii="Calibri" w:hAnsi="Calibri"/>
        </w:rPr>
        <w:t xml:space="preserve"> it, but God</w:t>
      </w:r>
      <w:r w:rsidR="00064512">
        <w:rPr>
          <w:rFonts w:ascii="Calibri" w:hAnsi="Calibri"/>
        </w:rPr>
        <w:t xml:space="preserve"> i</w:t>
      </w:r>
      <w:r w:rsidRPr="00591455">
        <w:rPr>
          <w:rFonts w:ascii="Calibri" w:hAnsi="Calibri"/>
        </w:rPr>
        <w:t xml:space="preserve">s the one that's there. He's the one. </w:t>
      </w:r>
    </w:p>
    <w:p w14:paraId="5663AA26" w14:textId="77777777" w:rsidR="00591455" w:rsidRPr="00591455" w:rsidRDefault="00591455" w:rsidP="00591455">
      <w:pPr>
        <w:spacing w:line="276" w:lineRule="auto"/>
        <w:rPr>
          <w:rFonts w:ascii="Calibri" w:hAnsi="Calibri"/>
        </w:rPr>
      </w:pPr>
    </w:p>
    <w:p w14:paraId="48835091" w14:textId="51A620B2" w:rsidR="00591455" w:rsidRPr="00591455" w:rsidRDefault="00591455" w:rsidP="00591455">
      <w:pPr>
        <w:spacing w:line="276" w:lineRule="auto"/>
        <w:rPr>
          <w:rFonts w:ascii="Calibri" w:hAnsi="Calibri"/>
        </w:rPr>
      </w:pPr>
      <w:r w:rsidRPr="00591455">
        <w:rPr>
          <w:rFonts w:ascii="Calibri" w:hAnsi="Calibri"/>
        </w:rPr>
        <w:t>The Lord is in this place. God is closer than you think He is. You don't realize the Lord is in this place until something bad happens. When everything</w:t>
      </w:r>
      <w:r w:rsidR="0064425D">
        <w:rPr>
          <w:rFonts w:ascii="Calibri" w:hAnsi="Calibri"/>
        </w:rPr>
        <w:t xml:space="preserve"> i</w:t>
      </w:r>
      <w:r w:rsidRPr="00591455">
        <w:rPr>
          <w:rFonts w:ascii="Calibri" w:hAnsi="Calibri"/>
        </w:rPr>
        <w:t>s going great in your life, it's hard to be focused on the Lord. When the bottom drops out, when things don't go according to the plan, it's a reminder</w:t>
      </w:r>
      <w:r w:rsidR="008A47C2">
        <w:rPr>
          <w:rFonts w:ascii="Calibri" w:hAnsi="Calibri"/>
        </w:rPr>
        <w:t xml:space="preserve"> t</w:t>
      </w:r>
      <w:r w:rsidRPr="00591455">
        <w:rPr>
          <w:rFonts w:ascii="Calibri" w:hAnsi="Calibri"/>
        </w:rPr>
        <w:t>he Lord is in this place. I want to declare this over your life today</w:t>
      </w:r>
      <w:r w:rsidR="0064425D">
        <w:rPr>
          <w:rFonts w:ascii="Calibri" w:hAnsi="Calibri"/>
        </w:rPr>
        <w:t>:</w:t>
      </w:r>
      <w:r w:rsidRPr="00591455">
        <w:rPr>
          <w:rFonts w:ascii="Calibri" w:hAnsi="Calibri"/>
        </w:rPr>
        <w:t xml:space="preserve"> The Lord is in this place. The Lord is the one standing next to you, even when you're all alone. The Lord is in this place. The Lord is the one who</w:t>
      </w:r>
      <w:r w:rsidR="0064425D">
        <w:rPr>
          <w:rFonts w:ascii="Calibri" w:hAnsi="Calibri"/>
        </w:rPr>
        <w:t xml:space="preserve"> i</w:t>
      </w:r>
      <w:r w:rsidRPr="00591455">
        <w:rPr>
          <w:rFonts w:ascii="Calibri" w:hAnsi="Calibri"/>
        </w:rPr>
        <w:t xml:space="preserve">s in your life. </w:t>
      </w:r>
    </w:p>
    <w:p w14:paraId="70B69F91" w14:textId="77777777" w:rsidR="00591455" w:rsidRPr="00591455" w:rsidRDefault="00591455" w:rsidP="00591455">
      <w:pPr>
        <w:spacing w:line="276" w:lineRule="auto"/>
        <w:rPr>
          <w:rFonts w:ascii="Calibri" w:hAnsi="Calibri"/>
        </w:rPr>
      </w:pPr>
    </w:p>
    <w:p w14:paraId="2914762A" w14:textId="77777777" w:rsidR="00591455" w:rsidRPr="00591455" w:rsidRDefault="00591455" w:rsidP="00591455">
      <w:pPr>
        <w:spacing w:line="276" w:lineRule="auto"/>
        <w:rPr>
          <w:rFonts w:ascii="Calibri" w:hAnsi="Calibri"/>
        </w:rPr>
      </w:pPr>
      <w:r w:rsidRPr="00591455">
        <w:rPr>
          <w:rFonts w:ascii="Calibri" w:hAnsi="Calibri"/>
        </w:rPr>
        <w:lastRenderedPageBreak/>
        <w:t>“Then Jacob made a vow: ‘If God will be with me and watch over me during this journey I’m making, if he provides me with food to eat and clothing to wear and if I return safely to my father’s family, then the Lord will be my God’” (Genesis 28:20-21).</w:t>
      </w:r>
    </w:p>
    <w:p w14:paraId="1105DFBC" w14:textId="77777777" w:rsidR="00591455" w:rsidRPr="00591455" w:rsidRDefault="00591455" w:rsidP="00591455">
      <w:pPr>
        <w:spacing w:line="276" w:lineRule="auto"/>
        <w:rPr>
          <w:rFonts w:ascii="Calibri" w:hAnsi="Calibri"/>
        </w:rPr>
      </w:pPr>
    </w:p>
    <w:p w14:paraId="2964E4CC" w14:textId="4310284A" w:rsidR="00591455" w:rsidRPr="00591455" w:rsidRDefault="00591455" w:rsidP="00591455">
      <w:pPr>
        <w:spacing w:line="276" w:lineRule="auto"/>
        <w:rPr>
          <w:rFonts w:ascii="Calibri" w:hAnsi="Calibri"/>
        </w:rPr>
      </w:pPr>
      <w:r w:rsidRPr="00591455">
        <w:rPr>
          <w:rFonts w:ascii="Calibri" w:hAnsi="Calibri"/>
        </w:rPr>
        <w:t xml:space="preserve">He's talking about this journey. He's talking about God's provision for him. God says, “Jacob, I'm with you, buddy. I'm going to take care of you. I'm with you.” It's easy to read the pages of </w:t>
      </w:r>
      <w:r w:rsidR="006F427D">
        <w:rPr>
          <w:rFonts w:ascii="Calibri" w:hAnsi="Calibri"/>
        </w:rPr>
        <w:t>S</w:t>
      </w:r>
      <w:r w:rsidRPr="00591455">
        <w:rPr>
          <w:rFonts w:ascii="Calibri" w:hAnsi="Calibri"/>
        </w:rPr>
        <w:t xml:space="preserve">cripture and say, “Yeah, God is with the characters of the Bible,” and to put them on a different level. I want you to know today, the same God who stood with Jacob is the same God that wants to stand with you. You're not alone. He's there. </w:t>
      </w:r>
    </w:p>
    <w:p w14:paraId="1EAA341D" w14:textId="77777777" w:rsidR="00591455" w:rsidRPr="00591455" w:rsidRDefault="00591455" w:rsidP="00591455">
      <w:pPr>
        <w:spacing w:line="276" w:lineRule="auto"/>
        <w:rPr>
          <w:rFonts w:ascii="Calibri" w:hAnsi="Calibri"/>
        </w:rPr>
      </w:pPr>
    </w:p>
    <w:p w14:paraId="029DF363" w14:textId="77777777" w:rsidR="00591455" w:rsidRPr="00591455" w:rsidRDefault="00591455" w:rsidP="00591455">
      <w:pPr>
        <w:spacing w:line="276" w:lineRule="auto"/>
        <w:rPr>
          <w:rFonts w:ascii="Calibri" w:hAnsi="Calibri"/>
        </w:rPr>
      </w:pPr>
      <w:r w:rsidRPr="00591455">
        <w:rPr>
          <w:rFonts w:ascii="Calibri" w:hAnsi="Calibri"/>
        </w:rPr>
        <w:t xml:space="preserve">He's traveling hundreds of miles. In the ancient world, people didn't travel very far unless they were in a really bad situation, like Jacob. You didn't travel. </w:t>
      </w:r>
    </w:p>
    <w:p w14:paraId="008ECEF2" w14:textId="77777777" w:rsidR="00591455" w:rsidRPr="00591455" w:rsidRDefault="00591455" w:rsidP="00591455">
      <w:pPr>
        <w:spacing w:line="276" w:lineRule="auto"/>
        <w:rPr>
          <w:rFonts w:ascii="Calibri" w:hAnsi="Calibri"/>
        </w:rPr>
      </w:pPr>
    </w:p>
    <w:p w14:paraId="01A5D351" w14:textId="44BF5FE9" w:rsidR="00591455" w:rsidRPr="00591455" w:rsidRDefault="00591455" w:rsidP="00591455">
      <w:pPr>
        <w:spacing w:line="276" w:lineRule="auto"/>
        <w:rPr>
          <w:rFonts w:ascii="Calibri" w:hAnsi="Calibri"/>
        </w:rPr>
      </w:pPr>
      <w:r w:rsidRPr="00591455">
        <w:rPr>
          <w:rFonts w:ascii="Calibri" w:hAnsi="Calibri"/>
        </w:rPr>
        <w:t>Think about it. Today in the 21</w:t>
      </w:r>
      <w:r w:rsidRPr="00591455">
        <w:rPr>
          <w:rFonts w:ascii="Calibri" w:hAnsi="Calibri"/>
          <w:vertAlign w:val="superscript"/>
        </w:rPr>
        <w:t>st</w:t>
      </w:r>
      <w:r w:rsidRPr="00591455">
        <w:rPr>
          <w:rFonts w:ascii="Calibri" w:hAnsi="Calibri"/>
        </w:rPr>
        <w:t xml:space="preserve"> century, we can travel several hundred miles in a few hours. I love road trips. Road trips are awesome. Road trips</w:t>
      </w:r>
      <w:r w:rsidR="006F427D">
        <w:rPr>
          <w:rFonts w:ascii="Calibri" w:hAnsi="Calibri"/>
        </w:rPr>
        <w:t xml:space="preserve"> – </w:t>
      </w:r>
      <w:r w:rsidRPr="00591455">
        <w:rPr>
          <w:rFonts w:ascii="Calibri" w:hAnsi="Calibri"/>
        </w:rPr>
        <w:t xml:space="preserve">you have all the excuses to stop at DQ, Chick-fil-A, Starbucks. If it's the wintertime, you can put your seat warmers on. If it's the summertime, you can use the AC. If it's somewhere in between, you can roll down the sunroof. Your kids can watch videos in the backseat. Traveling is awesome. </w:t>
      </w:r>
    </w:p>
    <w:p w14:paraId="51A873C8" w14:textId="77777777" w:rsidR="00591455" w:rsidRPr="00591455" w:rsidRDefault="00591455" w:rsidP="00591455">
      <w:pPr>
        <w:spacing w:line="276" w:lineRule="auto"/>
        <w:rPr>
          <w:rFonts w:ascii="Calibri" w:hAnsi="Calibri"/>
        </w:rPr>
      </w:pPr>
    </w:p>
    <w:p w14:paraId="466E908F" w14:textId="36B9D46F" w:rsidR="00591455" w:rsidRPr="00591455" w:rsidRDefault="00591455" w:rsidP="00591455">
      <w:pPr>
        <w:spacing w:line="276" w:lineRule="auto"/>
        <w:rPr>
          <w:rFonts w:ascii="Calibri" w:hAnsi="Calibri"/>
        </w:rPr>
      </w:pPr>
      <w:r w:rsidRPr="00591455">
        <w:rPr>
          <w:rFonts w:ascii="Calibri" w:hAnsi="Calibri"/>
        </w:rPr>
        <w:t>Not so in the ancient world. People traveled mostly by foot</w:t>
      </w:r>
      <w:r w:rsidR="006F427D">
        <w:rPr>
          <w:rFonts w:ascii="Calibri" w:hAnsi="Calibri"/>
        </w:rPr>
        <w:t>,</w:t>
      </w:r>
      <w:r w:rsidRPr="00591455">
        <w:rPr>
          <w:rFonts w:ascii="Calibri" w:hAnsi="Calibri"/>
        </w:rPr>
        <w:t xml:space="preserve"> so it took forever. There were robbers and bandits on the road. There were wild animals running loose. It was scary. People never traveled by themselves because it was just so dangerous.</w:t>
      </w:r>
    </w:p>
    <w:p w14:paraId="1AACA641" w14:textId="77777777" w:rsidR="00591455" w:rsidRPr="00591455" w:rsidRDefault="00591455" w:rsidP="00591455">
      <w:pPr>
        <w:spacing w:line="276" w:lineRule="auto"/>
        <w:rPr>
          <w:rFonts w:ascii="Calibri" w:hAnsi="Calibri"/>
        </w:rPr>
      </w:pPr>
    </w:p>
    <w:p w14:paraId="6C72B918" w14:textId="77777777" w:rsidR="00591455" w:rsidRPr="00591455" w:rsidRDefault="00591455" w:rsidP="00591455">
      <w:pPr>
        <w:spacing w:line="276" w:lineRule="auto"/>
        <w:rPr>
          <w:rFonts w:ascii="Calibri" w:hAnsi="Calibri"/>
        </w:rPr>
      </w:pPr>
      <w:r w:rsidRPr="00591455">
        <w:rPr>
          <w:rFonts w:ascii="Calibri" w:hAnsi="Calibri"/>
        </w:rPr>
        <w:t xml:space="preserve">But in and through all of that, it opened Jacob's eyes to the fact that God was the one who was with him. It was God. </w:t>
      </w:r>
    </w:p>
    <w:p w14:paraId="0833B161" w14:textId="77777777" w:rsidR="00591455" w:rsidRPr="00591455" w:rsidRDefault="00591455" w:rsidP="00591455">
      <w:pPr>
        <w:spacing w:line="276" w:lineRule="auto"/>
        <w:rPr>
          <w:rFonts w:ascii="Calibri" w:hAnsi="Calibri"/>
        </w:rPr>
      </w:pPr>
    </w:p>
    <w:p w14:paraId="422879D4" w14:textId="77777777" w:rsidR="00591455" w:rsidRPr="00591455" w:rsidRDefault="00591455" w:rsidP="00591455">
      <w:pPr>
        <w:spacing w:line="276" w:lineRule="auto"/>
        <w:rPr>
          <w:rFonts w:ascii="Calibri" w:hAnsi="Calibri"/>
        </w:rPr>
      </w:pPr>
      <w:r w:rsidRPr="00591455">
        <w:rPr>
          <w:rFonts w:ascii="Calibri" w:hAnsi="Calibri"/>
        </w:rPr>
        <w:t>In Genesis 35:3, reflecting on his experience in Bethel, Jacob says:</w:t>
      </w:r>
    </w:p>
    <w:p w14:paraId="25D69E92" w14:textId="77777777" w:rsidR="00591455" w:rsidRPr="00591455" w:rsidRDefault="00591455" w:rsidP="00591455">
      <w:pPr>
        <w:spacing w:line="276" w:lineRule="auto"/>
        <w:rPr>
          <w:rFonts w:ascii="Calibri" w:hAnsi="Calibri"/>
        </w:rPr>
      </w:pPr>
    </w:p>
    <w:p w14:paraId="358E17BD" w14:textId="77777777" w:rsidR="00591455" w:rsidRPr="00591455" w:rsidRDefault="00591455" w:rsidP="00591455">
      <w:pPr>
        <w:spacing w:line="276" w:lineRule="auto"/>
        <w:rPr>
          <w:rFonts w:ascii="Calibri" w:hAnsi="Calibri"/>
        </w:rPr>
      </w:pPr>
      <w:r w:rsidRPr="00591455">
        <w:rPr>
          <w:rFonts w:ascii="Calibri" w:hAnsi="Calibri"/>
        </w:rPr>
        <w:t>“He has been with me everywhere I have gone” (Genesis 35:3).</w:t>
      </w:r>
    </w:p>
    <w:p w14:paraId="27317931" w14:textId="77777777" w:rsidR="00591455" w:rsidRPr="00591455" w:rsidRDefault="00591455" w:rsidP="00591455">
      <w:pPr>
        <w:spacing w:line="276" w:lineRule="auto"/>
        <w:rPr>
          <w:rFonts w:ascii="Calibri" w:hAnsi="Calibri"/>
        </w:rPr>
      </w:pPr>
    </w:p>
    <w:p w14:paraId="300303E0" w14:textId="77777777" w:rsidR="00591455" w:rsidRPr="00591455" w:rsidRDefault="00591455" w:rsidP="00591455">
      <w:pPr>
        <w:spacing w:line="276" w:lineRule="auto"/>
        <w:rPr>
          <w:rFonts w:ascii="Calibri" w:hAnsi="Calibri"/>
        </w:rPr>
      </w:pPr>
      <w:r w:rsidRPr="00591455">
        <w:rPr>
          <w:rFonts w:ascii="Calibri" w:hAnsi="Calibri"/>
        </w:rPr>
        <w:t xml:space="preserve">Did you know that God has been with you everywhere that you've gone? Did you know that God has even been with you when you were doing things that dishonored Him? Did you know that God was even with you in your worst moment? God was there. </w:t>
      </w:r>
    </w:p>
    <w:p w14:paraId="7EB86F41" w14:textId="77777777" w:rsidR="00591455" w:rsidRPr="00591455" w:rsidRDefault="00591455" w:rsidP="00591455">
      <w:pPr>
        <w:spacing w:line="276" w:lineRule="auto"/>
        <w:rPr>
          <w:rFonts w:ascii="Calibri" w:hAnsi="Calibri"/>
        </w:rPr>
      </w:pPr>
    </w:p>
    <w:p w14:paraId="04910A60" w14:textId="77777777" w:rsidR="00591455" w:rsidRPr="00591455" w:rsidRDefault="00591455" w:rsidP="00591455">
      <w:pPr>
        <w:spacing w:line="276" w:lineRule="auto"/>
        <w:rPr>
          <w:rFonts w:ascii="Calibri" w:hAnsi="Calibri"/>
        </w:rPr>
      </w:pPr>
      <w:r w:rsidRPr="00591455">
        <w:rPr>
          <w:rFonts w:ascii="Calibri" w:hAnsi="Calibri"/>
        </w:rPr>
        <w:t>“Be satisfied with what you have, for he himself has said, I will never leave you or abandon you” (Hebrews 13:5).</w:t>
      </w:r>
    </w:p>
    <w:p w14:paraId="4B47BECB" w14:textId="77777777" w:rsidR="00591455" w:rsidRPr="00591455" w:rsidRDefault="00591455" w:rsidP="00591455">
      <w:pPr>
        <w:spacing w:line="276" w:lineRule="auto"/>
        <w:rPr>
          <w:rFonts w:ascii="Calibri" w:hAnsi="Calibri"/>
        </w:rPr>
      </w:pPr>
    </w:p>
    <w:p w14:paraId="1A6F5B3F" w14:textId="77777777" w:rsidR="00591455" w:rsidRPr="00591455" w:rsidRDefault="00591455" w:rsidP="00591455">
      <w:pPr>
        <w:spacing w:line="276" w:lineRule="auto"/>
        <w:rPr>
          <w:rFonts w:ascii="Calibri" w:hAnsi="Calibri"/>
        </w:rPr>
      </w:pPr>
      <w:r w:rsidRPr="00591455">
        <w:rPr>
          <w:rFonts w:ascii="Calibri" w:hAnsi="Calibri"/>
        </w:rPr>
        <w:lastRenderedPageBreak/>
        <w:t xml:space="preserve">Sometimes we don't give because we think, “I won't have enough.” Most people think giving is a good thing. “I want to be generous. I'd like to be a tither. But if I tithe, I won't have enough.” </w:t>
      </w:r>
    </w:p>
    <w:p w14:paraId="3D0C5023" w14:textId="77777777" w:rsidR="00591455" w:rsidRPr="00591455" w:rsidRDefault="00591455" w:rsidP="00591455">
      <w:pPr>
        <w:spacing w:line="276" w:lineRule="auto"/>
        <w:rPr>
          <w:rFonts w:ascii="Calibri" w:hAnsi="Calibri"/>
        </w:rPr>
      </w:pPr>
    </w:p>
    <w:p w14:paraId="1C6B16CC" w14:textId="2A493FCF" w:rsidR="00591455" w:rsidRPr="00591455" w:rsidRDefault="00591455" w:rsidP="00591455">
      <w:pPr>
        <w:spacing w:line="276" w:lineRule="auto"/>
        <w:rPr>
          <w:rFonts w:ascii="Calibri" w:hAnsi="Calibri"/>
        </w:rPr>
      </w:pPr>
      <w:r w:rsidRPr="00591455">
        <w:rPr>
          <w:rFonts w:ascii="Calibri" w:hAnsi="Calibri"/>
        </w:rPr>
        <w:t>When I was a kid, I used to go Christmas shopping with my grandmother. I had the total hookup. My grandma would take me to the mall, she would point to something that she wanted for Christmas, and then she would give me the money to buy the present for her. Is that the greatest racket you've ever heard of right there? What if you went to all your relatives and were like, “I want to buy you a really nice Christmas present, I just want you to pay for it.” When I was real little, I didn't get the whole concept. When I got a little bit bigger I realized, “Hey, this is good deal.” I would use grandma's money to buy her something. I felt real proud. I felt lik</w:t>
      </w:r>
      <w:r w:rsidR="006F427D">
        <w:rPr>
          <w:rFonts w:ascii="Calibri" w:hAnsi="Calibri"/>
        </w:rPr>
        <w:t>e</w:t>
      </w:r>
      <w:r w:rsidRPr="00591455">
        <w:rPr>
          <w:rFonts w:ascii="Calibri" w:hAnsi="Calibri"/>
        </w:rPr>
        <w:t xml:space="preserve"> I had been real generous and real kind and real faithful and all that. But then at the same time, it really didn't cost me anything. </w:t>
      </w:r>
    </w:p>
    <w:p w14:paraId="53565FE8" w14:textId="77777777" w:rsidR="00591455" w:rsidRPr="00591455" w:rsidRDefault="00591455" w:rsidP="00591455">
      <w:pPr>
        <w:spacing w:line="276" w:lineRule="auto"/>
        <w:rPr>
          <w:rFonts w:ascii="Calibri" w:hAnsi="Calibri"/>
        </w:rPr>
      </w:pPr>
    </w:p>
    <w:p w14:paraId="33AA3248" w14:textId="7B33BC3A" w:rsidR="00591455" w:rsidRPr="00591455" w:rsidRDefault="00591455" w:rsidP="00591455">
      <w:pPr>
        <w:spacing w:line="276" w:lineRule="auto"/>
        <w:rPr>
          <w:rFonts w:ascii="Calibri" w:hAnsi="Calibri"/>
        </w:rPr>
      </w:pPr>
      <w:r w:rsidRPr="00591455">
        <w:rPr>
          <w:rFonts w:ascii="Calibri" w:hAnsi="Calibri"/>
        </w:rPr>
        <w:t xml:space="preserve">I think when we look at our own finances, when we look at our money as if everything has been given to us by God, and then God has just asked for a small present back, </w:t>
      </w:r>
      <w:r w:rsidR="008A47C2">
        <w:rPr>
          <w:rFonts w:ascii="Calibri" w:hAnsi="Calibri"/>
        </w:rPr>
        <w:t xml:space="preserve">it’s a great deal. </w:t>
      </w:r>
      <w:r w:rsidRPr="00591455">
        <w:rPr>
          <w:rFonts w:ascii="Calibri" w:hAnsi="Calibri"/>
        </w:rPr>
        <w:t>God says, “I just want that tenth portion. You can keep the rest and do what you want to with it. But I gave you 100% of everything that you had. I gave all of it to you</w:t>
      </w:r>
      <w:r w:rsidR="008A47C2">
        <w:rPr>
          <w:rFonts w:ascii="Calibri" w:hAnsi="Calibri"/>
        </w:rPr>
        <w:t>.” It really is a great deal.</w:t>
      </w:r>
      <w:r w:rsidRPr="00591455">
        <w:rPr>
          <w:rFonts w:ascii="Calibri" w:hAnsi="Calibri"/>
        </w:rPr>
        <w:t xml:space="preserve"> </w:t>
      </w:r>
    </w:p>
    <w:p w14:paraId="2357B652" w14:textId="77777777" w:rsidR="00591455" w:rsidRPr="00591455" w:rsidRDefault="00591455" w:rsidP="00591455">
      <w:pPr>
        <w:spacing w:line="276" w:lineRule="auto"/>
        <w:rPr>
          <w:rFonts w:ascii="Calibri" w:hAnsi="Calibri"/>
        </w:rPr>
      </w:pPr>
    </w:p>
    <w:p w14:paraId="76FA2A2C" w14:textId="77777777" w:rsidR="00591455" w:rsidRPr="00591455" w:rsidRDefault="00591455" w:rsidP="00591455">
      <w:pPr>
        <w:spacing w:line="276" w:lineRule="auto"/>
        <w:rPr>
          <w:rFonts w:ascii="Calibri" w:hAnsi="Calibri"/>
        </w:rPr>
      </w:pPr>
      <w:r w:rsidRPr="00591455">
        <w:rPr>
          <w:rFonts w:ascii="Calibri" w:hAnsi="Calibri"/>
        </w:rPr>
        <w:t>“Every good and perfect gift is from above” (James 1:17).</w:t>
      </w:r>
    </w:p>
    <w:p w14:paraId="7630D7A3" w14:textId="77777777" w:rsidR="00591455" w:rsidRPr="00591455" w:rsidRDefault="00591455" w:rsidP="00591455">
      <w:pPr>
        <w:spacing w:line="276" w:lineRule="auto"/>
        <w:rPr>
          <w:rFonts w:ascii="Calibri" w:hAnsi="Calibri"/>
        </w:rPr>
      </w:pPr>
    </w:p>
    <w:p w14:paraId="4ACD7995" w14:textId="77777777" w:rsidR="00591455" w:rsidRPr="00591455" w:rsidRDefault="00591455" w:rsidP="00591455">
      <w:pPr>
        <w:spacing w:line="276" w:lineRule="auto"/>
        <w:rPr>
          <w:rFonts w:ascii="Calibri" w:hAnsi="Calibri"/>
        </w:rPr>
      </w:pPr>
      <w:r w:rsidRPr="00591455">
        <w:rPr>
          <w:rFonts w:ascii="Calibri" w:hAnsi="Calibri"/>
        </w:rPr>
        <w:t>Everything we have is from the Lord.</w:t>
      </w:r>
    </w:p>
    <w:p w14:paraId="47BE1C39" w14:textId="77777777" w:rsidR="00591455" w:rsidRPr="00591455" w:rsidRDefault="00591455" w:rsidP="00591455">
      <w:pPr>
        <w:spacing w:line="276" w:lineRule="auto"/>
        <w:rPr>
          <w:rFonts w:ascii="Calibri" w:hAnsi="Calibri"/>
        </w:rPr>
      </w:pPr>
    </w:p>
    <w:p w14:paraId="634DA167" w14:textId="77777777" w:rsidR="00591455" w:rsidRPr="00591455" w:rsidRDefault="00591455" w:rsidP="00591455">
      <w:pPr>
        <w:spacing w:line="276" w:lineRule="auto"/>
        <w:rPr>
          <w:rFonts w:ascii="Calibri" w:hAnsi="Calibri"/>
        </w:rPr>
      </w:pPr>
      <w:r w:rsidRPr="00591455">
        <w:rPr>
          <w:rFonts w:ascii="Calibri" w:hAnsi="Calibri"/>
        </w:rPr>
        <w:t>“I have put wisdom in the heart of every skilled artisan” (Exodus 31:6).</w:t>
      </w:r>
    </w:p>
    <w:p w14:paraId="3435DF6F" w14:textId="77777777" w:rsidR="00591455" w:rsidRPr="00591455" w:rsidRDefault="00591455" w:rsidP="00591455">
      <w:pPr>
        <w:spacing w:line="276" w:lineRule="auto"/>
        <w:rPr>
          <w:rFonts w:ascii="Calibri" w:hAnsi="Calibri"/>
        </w:rPr>
      </w:pPr>
    </w:p>
    <w:p w14:paraId="11C97833" w14:textId="0AC8FCD4" w:rsidR="00591455" w:rsidRPr="00591455" w:rsidRDefault="00591455" w:rsidP="00591455">
      <w:pPr>
        <w:spacing w:line="276" w:lineRule="auto"/>
        <w:rPr>
          <w:rFonts w:ascii="Calibri" w:hAnsi="Calibri"/>
        </w:rPr>
      </w:pPr>
      <w:r w:rsidRPr="00591455">
        <w:rPr>
          <w:rFonts w:ascii="Calibri" w:hAnsi="Calibri"/>
        </w:rPr>
        <w:t>Whatever talent, skills</w:t>
      </w:r>
      <w:r w:rsidR="008A47C2">
        <w:rPr>
          <w:rFonts w:ascii="Calibri" w:hAnsi="Calibri"/>
        </w:rPr>
        <w:t>,</w:t>
      </w:r>
      <w:r w:rsidRPr="00591455">
        <w:rPr>
          <w:rFonts w:ascii="Calibri" w:hAnsi="Calibri"/>
        </w:rPr>
        <w:t xml:space="preserve"> or abilities that you possess, it's all from Him. Everything that you have is from God. Our response to Him is to be grateful. Our lives should be marked by continual recognition and thanksgiving to Him for everything that He has given to us. One of the ways that we demonstrate that is to give. </w:t>
      </w:r>
    </w:p>
    <w:p w14:paraId="7914EBF4" w14:textId="77777777" w:rsidR="00591455" w:rsidRPr="00591455" w:rsidRDefault="00591455" w:rsidP="00591455">
      <w:pPr>
        <w:spacing w:line="276" w:lineRule="auto"/>
        <w:rPr>
          <w:rFonts w:ascii="Calibri" w:hAnsi="Calibri"/>
        </w:rPr>
      </w:pPr>
    </w:p>
    <w:p w14:paraId="32ACEF05" w14:textId="77777777" w:rsidR="00591455" w:rsidRPr="00591455" w:rsidRDefault="00591455" w:rsidP="00591455">
      <w:pPr>
        <w:spacing w:line="276" w:lineRule="auto"/>
        <w:rPr>
          <w:rFonts w:ascii="Calibri" w:hAnsi="Calibri"/>
        </w:rPr>
      </w:pPr>
      <w:r w:rsidRPr="00591455">
        <w:rPr>
          <w:rFonts w:ascii="Calibri" w:hAnsi="Calibri"/>
        </w:rPr>
        <w:t xml:space="preserve">Gratitude and generosity. They go together, like peanut butter and jelly, like thunder and lightning, like salt and pepper, and like so many other things that cannot be separated. </w:t>
      </w:r>
    </w:p>
    <w:p w14:paraId="2F5A6491" w14:textId="77777777" w:rsidR="00591455" w:rsidRPr="00591455" w:rsidRDefault="00591455" w:rsidP="00591455">
      <w:pPr>
        <w:spacing w:line="276" w:lineRule="auto"/>
        <w:rPr>
          <w:rFonts w:ascii="Calibri" w:hAnsi="Calibri"/>
        </w:rPr>
      </w:pPr>
    </w:p>
    <w:p w14:paraId="19AF3897" w14:textId="77516639" w:rsidR="00591455" w:rsidRPr="00591455" w:rsidRDefault="00591455" w:rsidP="00591455">
      <w:pPr>
        <w:spacing w:line="276" w:lineRule="auto"/>
        <w:rPr>
          <w:rFonts w:ascii="Calibri" w:hAnsi="Calibri"/>
          <w:sz w:val="28"/>
          <w:szCs w:val="28"/>
        </w:rPr>
      </w:pPr>
      <w:r w:rsidRPr="00591455">
        <w:rPr>
          <w:rFonts w:ascii="Calibri" w:hAnsi="Calibri"/>
        </w:rPr>
        <w:br w:type="page"/>
      </w:r>
      <w:r w:rsidRPr="00591455">
        <w:rPr>
          <w:rFonts w:ascii="Calibri" w:hAnsi="Calibri"/>
          <w:b/>
          <w:bCs/>
          <w:sz w:val="28"/>
          <w:szCs w:val="28"/>
          <w:u w:val="single"/>
        </w:rPr>
        <w:lastRenderedPageBreak/>
        <w:t>OUTLINE</w:t>
      </w:r>
    </w:p>
    <w:p w14:paraId="721AC4FB" w14:textId="77777777" w:rsidR="00591455" w:rsidRPr="00591455" w:rsidRDefault="00591455" w:rsidP="00591455">
      <w:pPr>
        <w:spacing w:line="276" w:lineRule="auto"/>
        <w:rPr>
          <w:rFonts w:ascii="Calibri" w:hAnsi="Calibri"/>
          <w:b/>
          <w:bCs/>
        </w:rPr>
      </w:pPr>
    </w:p>
    <w:p w14:paraId="0803C002" w14:textId="5DB0971E" w:rsidR="00591455" w:rsidRPr="00591455" w:rsidRDefault="00591455" w:rsidP="00591455">
      <w:pPr>
        <w:spacing w:line="276" w:lineRule="auto"/>
        <w:rPr>
          <w:rFonts w:ascii="Calibri" w:hAnsi="Calibri"/>
          <w:b/>
          <w:bCs/>
        </w:rPr>
      </w:pPr>
      <w:r w:rsidRPr="00591455">
        <w:rPr>
          <w:rFonts w:ascii="Calibri" w:hAnsi="Calibri"/>
          <w:b/>
          <w:bCs/>
        </w:rPr>
        <w:t xml:space="preserve">1. Giving and Gratitude Start </w:t>
      </w:r>
      <w:proofErr w:type="gramStart"/>
      <w:r w:rsidRPr="00591455">
        <w:rPr>
          <w:rFonts w:ascii="Calibri" w:hAnsi="Calibri"/>
          <w:b/>
          <w:bCs/>
        </w:rPr>
        <w:t>With</w:t>
      </w:r>
      <w:proofErr w:type="gramEnd"/>
      <w:r w:rsidRPr="00591455">
        <w:rPr>
          <w:rFonts w:ascii="Calibri" w:hAnsi="Calibri"/>
          <w:b/>
          <w:bCs/>
        </w:rPr>
        <w:t xml:space="preserve"> Personal Commitment</w:t>
      </w:r>
      <w:r w:rsidR="00CF3768">
        <w:rPr>
          <w:rFonts w:ascii="Calibri" w:hAnsi="Calibri"/>
          <w:b/>
          <w:bCs/>
        </w:rPr>
        <w:t>.</w:t>
      </w:r>
    </w:p>
    <w:p w14:paraId="12E9B2B8" w14:textId="77777777" w:rsidR="00591455" w:rsidRPr="00591455" w:rsidRDefault="00591455" w:rsidP="00591455">
      <w:pPr>
        <w:spacing w:line="276" w:lineRule="auto"/>
        <w:rPr>
          <w:rFonts w:ascii="Calibri" w:hAnsi="Calibri"/>
        </w:rPr>
      </w:pPr>
    </w:p>
    <w:p w14:paraId="2A79F3D8" w14:textId="418CDFE6"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Then Jacob made a vow: </w:t>
      </w:r>
      <w:r>
        <w:rPr>
          <w:rFonts w:ascii="Calibri" w:hAnsi="Calibri"/>
        </w:rPr>
        <w:t>‘</w:t>
      </w:r>
      <w:r w:rsidR="00591455" w:rsidRPr="00591455">
        <w:rPr>
          <w:rFonts w:ascii="Calibri" w:hAnsi="Calibri"/>
        </w:rPr>
        <w:t>If God will be with me and watch over me during this journey I’m making, if he provides me with food to eat and clothing to wear, and if I return safely to my father’s family, then the Lord will be my God.</w:t>
      </w:r>
      <w:r>
        <w:rPr>
          <w:rFonts w:ascii="Calibri" w:hAnsi="Calibri"/>
        </w:rPr>
        <w:t>’”</w:t>
      </w:r>
      <w:r w:rsidR="00591455" w:rsidRPr="00591455">
        <w:rPr>
          <w:rFonts w:ascii="Calibri" w:hAnsi="Calibri"/>
        </w:rPr>
        <w:t xml:space="preserve"> Genesis 28:20-21 (CSB)</w:t>
      </w:r>
    </w:p>
    <w:p w14:paraId="238C6562" w14:textId="77777777" w:rsidR="00591455" w:rsidRPr="00591455" w:rsidRDefault="00591455" w:rsidP="00591455">
      <w:pPr>
        <w:spacing w:line="276" w:lineRule="auto"/>
        <w:rPr>
          <w:rFonts w:ascii="Calibri" w:hAnsi="Calibri"/>
        </w:rPr>
      </w:pPr>
    </w:p>
    <w:p w14:paraId="5C1A381E" w14:textId="1882373F"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This stone that I have set up as a marker will be God’s house, and I will give to you a tenth of all that you give me.” Genesis 28:22 (CSB)</w:t>
      </w:r>
    </w:p>
    <w:p w14:paraId="74E7B6BB" w14:textId="77777777" w:rsidR="00591455" w:rsidRPr="00591455" w:rsidRDefault="00591455" w:rsidP="00591455">
      <w:pPr>
        <w:spacing w:line="276" w:lineRule="auto"/>
        <w:rPr>
          <w:rFonts w:ascii="Calibri" w:hAnsi="Calibri"/>
        </w:rPr>
      </w:pPr>
    </w:p>
    <w:p w14:paraId="785A09FC" w14:textId="5AA24C50" w:rsidR="00591455" w:rsidRPr="00591455" w:rsidRDefault="00591455" w:rsidP="00591455">
      <w:pPr>
        <w:spacing w:line="276" w:lineRule="auto"/>
        <w:rPr>
          <w:rFonts w:ascii="Calibri" w:hAnsi="Calibri"/>
          <w:b/>
          <w:bCs/>
        </w:rPr>
      </w:pPr>
      <w:r w:rsidRPr="00591455">
        <w:rPr>
          <w:rFonts w:ascii="Calibri" w:hAnsi="Calibri"/>
          <w:b/>
          <w:bCs/>
        </w:rPr>
        <w:t xml:space="preserve">2. Giving and Gratitude Grow </w:t>
      </w:r>
      <w:proofErr w:type="gramStart"/>
      <w:r w:rsidRPr="00591455">
        <w:rPr>
          <w:rFonts w:ascii="Calibri" w:hAnsi="Calibri"/>
          <w:b/>
          <w:bCs/>
        </w:rPr>
        <w:t>With</w:t>
      </w:r>
      <w:proofErr w:type="gramEnd"/>
      <w:r w:rsidRPr="00591455">
        <w:rPr>
          <w:rFonts w:ascii="Calibri" w:hAnsi="Calibri"/>
          <w:b/>
          <w:bCs/>
        </w:rPr>
        <w:t xml:space="preserve"> Personal Discipline</w:t>
      </w:r>
      <w:r w:rsidR="00CF3768">
        <w:rPr>
          <w:rFonts w:ascii="Calibri" w:hAnsi="Calibri"/>
          <w:b/>
          <w:bCs/>
        </w:rPr>
        <w:t>.</w:t>
      </w:r>
    </w:p>
    <w:p w14:paraId="313DF1AC" w14:textId="77777777" w:rsidR="00591455" w:rsidRPr="00591455" w:rsidRDefault="00591455" w:rsidP="00591455">
      <w:pPr>
        <w:spacing w:line="276" w:lineRule="auto"/>
        <w:rPr>
          <w:rFonts w:ascii="Calibri" w:hAnsi="Calibri"/>
        </w:rPr>
      </w:pPr>
    </w:p>
    <w:p w14:paraId="306D2755" w14:textId="563F11D3"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Then Jacob made a vow: </w:t>
      </w:r>
      <w:r>
        <w:rPr>
          <w:rFonts w:ascii="Calibri" w:hAnsi="Calibri"/>
        </w:rPr>
        <w:t>‘</w:t>
      </w:r>
      <w:r w:rsidR="00591455" w:rsidRPr="00591455">
        <w:rPr>
          <w:rFonts w:ascii="Calibri" w:hAnsi="Calibri"/>
        </w:rPr>
        <w:t>If God will be with me and watch over me during this journey I’m making, if he provides me with food to eat and clothing to wear… This stone that I have set up as a marker will be God’s house, and I will give to you a tenth of all that you give me.</w:t>
      </w:r>
      <w:r>
        <w:rPr>
          <w:rFonts w:ascii="Calibri" w:hAnsi="Calibri"/>
        </w:rPr>
        <w:t>’</w:t>
      </w:r>
      <w:r w:rsidR="00591455" w:rsidRPr="00591455">
        <w:rPr>
          <w:rFonts w:ascii="Calibri" w:hAnsi="Calibri"/>
        </w:rPr>
        <w:t>” Genesis 28:22 (CSB)</w:t>
      </w:r>
    </w:p>
    <w:p w14:paraId="668AA52B" w14:textId="77777777" w:rsidR="00591455" w:rsidRPr="00591455" w:rsidRDefault="00591455" w:rsidP="00591455">
      <w:pPr>
        <w:spacing w:line="276" w:lineRule="auto"/>
        <w:rPr>
          <w:rFonts w:ascii="Calibri" w:hAnsi="Calibri"/>
        </w:rPr>
      </w:pPr>
    </w:p>
    <w:p w14:paraId="6FEF52C9" w14:textId="39D2509F"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God said to Jacob, </w:t>
      </w:r>
      <w:r>
        <w:rPr>
          <w:rFonts w:ascii="Calibri" w:hAnsi="Calibri"/>
        </w:rPr>
        <w:t>‘</w:t>
      </w:r>
      <w:r w:rsidR="00591455" w:rsidRPr="00591455">
        <w:rPr>
          <w:rFonts w:ascii="Calibri" w:hAnsi="Calibri"/>
        </w:rPr>
        <w:t>Get up! Go to Bethel and settle there. Build an altar there to the God who appeared to you when you fled from your brother Esau.</w:t>
      </w:r>
      <w:r>
        <w:rPr>
          <w:rFonts w:ascii="Calibri" w:hAnsi="Calibri"/>
        </w:rPr>
        <w:t>’</w:t>
      </w:r>
      <w:r w:rsidR="00591455" w:rsidRPr="00591455">
        <w:rPr>
          <w:rFonts w:ascii="Calibri" w:hAnsi="Calibri"/>
        </w:rPr>
        <w:t xml:space="preserve"> So Jacob said to his family and all who were with him, </w:t>
      </w:r>
      <w:r>
        <w:rPr>
          <w:rFonts w:ascii="Calibri" w:hAnsi="Calibri"/>
        </w:rPr>
        <w:t>‘</w:t>
      </w:r>
      <w:r w:rsidR="00591455" w:rsidRPr="00591455">
        <w:rPr>
          <w:rFonts w:ascii="Calibri" w:hAnsi="Calibri"/>
        </w:rPr>
        <w:t>Get rid of the foreign gods that are among you. Purify yourselves and change your clothes. We must get up and go to Bethel. I will build an altar there to the God who answered me in my day of distress. He has been with me everywhere I have gone.</w:t>
      </w:r>
      <w:r>
        <w:rPr>
          <w:rFonts w:ascii="Calibri" w:hAnsi="Calibri"/>
        </w:rPr>
        <w:t>’</w:t>
      </w:r>
      <w:r w:rsidR="00591455" w:rsidRPr="00591455">
        <w:rPr>
          <w:rFonts w:ascii="Calibri" w:hAnsi="Calibri"/>
        </w:rPr>
        <w:t>” Genesis 35:1-3 (CSB)</w:t>
      </w:r>
    </w:p>
    <w:p w14:paraId="4B47E600" w14:textId="77777777" w:rsidR="00591455" w:rsidRPr="00591455" w:rsidRDefault="00591455" w:rsidP="00591455">
      <w:pPr>
        <w:spacing w:line="276" w:lineRule="auto"/>
        <w:rPr>
          <w:rFonts w:ascii="Calibri" w:hAnsi="Calibri"/>
        </w:rPr>
      </w:pPr>
    </w:p>
    <w:p w14:paraId="204F66F1" w14:textId="50C586CD"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Jacob built an altar there and called the place El-bethel because it was there that God had revealed himself to him when he was fleeing from his brother.</w:t>
      </w:r>
      <w:r>
        <w:rPr>
          <w:rFonts w:ascii="Calibri" w:hAnsi="Calibri"/>
        </w:rPr>
        <w:t>”</w:t>
      </w:r>
      <w:r w:rsidR="00591455" w:rsidRPr="00591455">
        <w:rPr>
          <w:rFonts w:ascii="Calibri" w:hAnsi="Calibri"/>
        </w:rPr>
        <w:t xml:space="preserve"> Genesis 35:7 (CSB)</w:t>
      </w:r>
    </w:p>
    <w:p w14:paraId="212CF655" w14:textId="77777777" w:rsidR="00591455" w:rsidRPr="00591455" w:rsidRDefault="00591455" w:rsidP="00591455">
      <w:pPr>
        <w:spacing w:line="276" w:lineRule="auto"/>
        <w:rPr>
          <w:rFonts w:ascii="Calibri" w:hAnsi="Calibri"/>
        </w:rPr>
      </w:pPr>
    </w:p>
    <w:p w14:paraId="54F2D8FE" w14:textId="1F5680EA" w:rsidR="00591455" w:rsidRPr="00591455" w:rsidRDefault="00591455" w:rsidP="00591455">
      <w:pPr>
        <w:spacing w:line="276" w:lineRule="auto"/>
        <w:rPr>
          <w:rFonts w:ascii="Calibri" w:hAnsi="Calibri"/>
          <w:b/>
          <w:bCs/>
        </w:rPr>
      </w:pPr>
      <w:r w:rsidRPr="00591455">
        <w:rPr>
          <w:rFonts w:ascii="Calibri" w:hAnsi="Calibri"/>
          <w:b/>
          <w:bCs/>
        </w:rPr>
        <w:t>3. Giving and Gratitude Flourish with Personal Appreciation</w:t>
      </w:r>
      <w:r w:rsidR="00CF3768">
        <w:rPr>
          <w:rFonts w:ascii="Calibri" w:hAnsi="Calibri"/>
          <w:b/>
          <w:bCs/>
        </w:rPr>
        <w:t>.</w:t>
      </w:r>
    </w:p>
    <w:p w14:paraId="037B785F" w14:textId="77777777" w:rsidR="00591455" w:rsidRPr="00591455" w:rsidRDefault="00591455" w:rsidP="00591455">
      <w:pPr>
        <w:spacing w:line="276" w:lineRule="auto"/>
        <w:rPr>
          <w:rFonts w:ascii="Calibri" w:hAnsi="Calibri"/>
        </w:rPr>
      </w:pPr>
    </w:p>
    <w:p w14:paraId="32C57DCC" w14:textId="078BFC2F"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When Jacob awoke from his sleep, he said, </w:t>
      </w:r>
      <w:r>
        <w:rPr>
          <w:rFonts w:ascii="Calibri" w:hAnsi="Calibri"/>
        </w:rPr>
        <w:t>‘</w:t>
      </w:r>
      <w:r w:rsidR="00591455" w:rsidRPr="00591455">
        <w:rPr>
          <w:rFonts w:ascii="Calibri" w:hAnsi="Calibri"/>
        </w:rPr>
        <w:t>Surely the Lord is in this place, and I did not know it.</w:t>
      </w:r>
      <w:r>
        <w:rPr>
          <w:rFonts w:ascii="Calibri" w:hAnsi="Calibri"/>
        </w:rPr>
        <w:t>’</w:t>
      </w:r>
      <w:r w:rsidR="00591455" w:rsidRPr="00591455">
        <w:rPr>
          <w:rFonts w:ascii="Calibri" w:hAnsi="Calibri"/>
        </w:rPr>
        <w:t xml:space="preserve"> He was afraid and said, </w:t>
      </w:r>
      <w:r>
        <w:rPr>
          <w:rFonts w:ascii="Calibri" w:hAnsi="Calibri"/>
        </w:rPr>
        <w:t>‘</w:t>
      </w:r>
      <w:r w:rsidR="00591455" w:rsidRPr="00591455">
        <w:rPr>
          <w:rFonts w:ascii="Calibri" w:hAnsi="Calibri"/>
        </w:rPr>
        <w:t>What an awesome place this is! This is none other than the house of God. This is the gate of heaven.</w:t>
      </w:r>
      <w:r>
        <w:rPr>
          <w:rFonts w:ascii="Calibri" w:hAnsi="Calibri"/>
        </w:rPr>
        <w:t>’</w:t>
      </w:r>
      <w:r w:rsidR="00591455" w:rsidRPr="00591455">
        <w:rPr>
          <w:rFonts w:ascii="Calibri" w:hAnsi="Calibri"/>
        </w:rPr>
        <w:t>” Genesis 28:16-17 (CSB)</w:t>
      </w:r>
    </w:p>
    <w:p w14:paraId="5D77D82B" w14:textId="77777777" w:rsidR="00591455" w:rsidRPr="00591455" w:rsidRDefault="00591455" w:rsidP="00591455">
      <w:pPr>
        <w:spacing w:line="276" w:lineRule="auto"/>
        <w:rPr>
          <w:rFonts w:ascii="Calibri" w:hAnsi="Calibri"/>
        </w:rPr>
      </w:pPr>
    </w:p>
    <w:p w14:paraId="59ACDA63" w14:textId="2ED62802"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Then Jacob made a vow: </w:t>
      </w:r>
      <w:r>
        <w:rPr>
          <w:rFonts w:ascii="Calibri" w:hAnsi="Calibri"/>
        </w:rPr>
        <w:t>‘</w:t>
      </w:r>
      <w:r w:rsidR="00591455" w:rsidRPr="00591455">
        <w:rPr>
          <w:rFonts w:ascii="Calibri" w:hAnsi="Calibri"/>
        </w:rPr>
        <w:t>If God will be with me and watch over me during this journey I’m making, if he provides me with food to eat and clothing to wear and if I return safely to my father’s family, then the Lord will be my God.</w:t>
      </w:r>
      <w:r>
        <w:rPr>
          <w:rFonts w:ascii="Calibri" w:hAnsi="Calibri"/>
        </w:rPr>
        <w:t>’”</w:t>
      </w:r>
      <w:r w:rsidR="00591455" w:rsidRPr="00591455">
        <w:rPr>
          <w:rFonts w:ascii="Calibri" w:hAnsi="Calibri"/>
        </w:rPr>
        <w:t xml:space="preserve"> Genesis 28:20-21 (CSB)</w:t>
      </w:r>
    </w:p>
    <w:p w14:paraId="5742EFF7" w14:textId="77777777" w:rsidR="00591455" w:rsidRPr="00591455" w:rsidRDefault="00591455" w:rsidP="00591455">
      <w:pPr>
        <w:spacing w:line="276" w:lineRule="auto"/>
        <w:rPr>
          <w:rFonts w:ascii="Calibri" w:hAnsi="Calibri"/>
        </w:rPr>
      </w:pPr>
    </w:p>
    <w:p w14:paraId="3DFCB511" w14:textId="77777777" w:rsidR="00591455" w:rsidRPr="00591455" w:rsidRDefault="00591455" w:rsidP="00591455">
      <w:pPr>
        <w:spacing w:line="276" w:lineRule="auto"/>
        <w:rPr>
          <w:rFonts w:ascii="Calibri" w:hAnsi="Calibri"/>
        </w:rPr>
      </w:pPr>
      <w:r w:rsidRPr="00591455">
        <w:rPr>
          <w:rFonts w:ascii="Calibri" w:hAnsi="Calibri"/>
        </w:rPr>
        <w:t>“He has been with me everywhere I have gone.” Genesis 35:3 (CSB)</w:t>
      </w:r>
    </w:p>
    <w:p w14:paraId="22BB1AF4" w14:textId="77777777" w:rsidR="00591455" w:rsidRPr="00591455" w:rsidRDefault="00591455" w:rsidP="00591455">
      <w:pPr>
        <w:spacing w:line="276" w:lineRule="auto"/>
        <w:rPr>
          <w:rFonts w:ascii="Calibri" w:hAnsi="Calibri"/>
        </w:rPr>
      </w:pPr>
    </w:p>
    <w:p w14:paraId="7F05CAF1" w14:textId="5EBD7C2B"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Be satisfied with what you have, for he himself has said, I will never leave you or abandon you.</w:t>
      </w:r>
      <w:r>
        <w:rPr>
          <w:rFonts w:ascii="Calibri" w:hAnsi="Calibri"/>
        </w:rPr>
        <w:t>”</w:t>
      </w:r>
      <w:r w:rsidR="00591455" w:rsidRPr="00591455">
        <w:rPr>
          <w:rFonts w:ascii="Calibri" w:hAnsi="Calibri"/>
        </w:rPr>
        <w:t xml:space="preserve"> Hebrews 13:5 (CSB)</w:t>
      </w:r>
    </w:p>
    <w:p w14:paraId="1C478A9F" w14:textId="77777777" w:rsidR="00591455" w:rsidRPr="00591455" w:rsidRDefault="00591455" w:rsidP="00591455">
      <w:pPr>
        <w:spacing w:line="276" w:lineRule="auto"/>
        <w:rPr>
          <w:rFonts w:ascii="Calibri" w:hAnsi="Calibri"/>
        </w:rPr>
      </w:pPr>
    </w:p>
    <w:p w14:paraId="7F9DAE08" w14:textId="7083DFFF" w:rsidR="00591455" w:rsidRPr="00591455" w:rsidRDefault="006F427D" w:rsidP="00591455">
      <w:pPr>
        <w:spacing w:line="276" w:lineRule="auto"/>
        <w:rPr>
          <w:rFonts w:ascii="Calibri" w:hAnsi="Calibri"/>
        </w:rPr>
      </w:pPr>
      <w:r>
        <w:rPr>
          <w:rFonts w:ascii="Calibri" w:hAnsi="Calibri"/>
        </w:rPr>
        <w:t>“</w:t>
      </w:r>
      <w:r w:rsidR="00591455" w:rsidRPr="00591455">
        <w:rPr>
          <w:rFonts w:ascii="Calibri" w:hAnsi="Calibri"/>
        </w:rPr>
        <w:t xml:space="preserve">Every good and perfect gift is from above, coming down from the </w:t>
      </w:r>
      <w:proofErr w:type="gramStart"/>
      <w:r w:rsidR="00591455" w:rsidRPr="00591455">
        <w:rPr>
          <w:rFonts w:ascii="Calibri" w:hAnsi="Calibri"/>
        </w:rPr>
        <w:t>Father</w:t>
      </w:r>
      <w:proofErr w:type="gramEnd"/>
      <w:r w:rsidR="00591455" w:rsidRPr="00591455">
        <w:rPr>
          <w:rFonts w:ascii="Calibri" w:hAnsi="Calibri"/>
        </w:rPr>
        <w:t xml:space="preserve"> of lights, who does not change like shifting shadows.</w:t>
      </w:r>
      <w:r>
        <w:rPr>
          <w:rFonts w:ascii="Calibri" w:hAnsi="Calibri"/>
        </w:rPr>
        <w:t>”</w:t>
      </w:r>
      <w:r w:rsidR="00591455" w:rsidRPr="00591455">
        <w:rPr>
          <w:rFonts w:ascii="Calibri" w:hAnsi="Calibri"/>
        </w:rPr>
        <w:t xml:space="preserve"> James 1:17 (CSB)</w:t>
      </w:r>
    </w:p>
    <w:p w14:paraId="5F2A528E" w14:textId="77777777" w:rsidR="00591455" w:rsidRPr="00591455" w:rsidRDefault="00591455" w:rsidP="00591455">
      <w:pPr>
        <w:spacing w:line="276" w:lineRule="auto"/>
        <w:rPr>
          <w:rFonts w:ascii="Calibri" w:hAnsi="Calibri"/>
        </w:rPr>
      </w:pPr>
    </w:p>
    <w:p w14:paraId="75ADEFEB" w14:textId="77777777" w:rsidR="00591455" w:rsidRPr="00591455" w:rsidRDefault="00591455" w:rsidP="00591455">
      <w:pPr>
        <w:spacing w:line="276" w:lineRule="auto"/>
        <w:rPr>
          <w:rFonts w:ascii="Calibri" w:hAnsi="Calibri"/>
        </w:rPr>
      </w:pPr>
      <w:r w:rsidRPr="00591455">
        <w:rPr>
          <w:rFonts w:ascii="Calibri" w:hAnsi="Calibri"/>
        </w:rPr>
        <w:t>“I have put wisdom in the heart of every skilled artisan.” Exodus 31:6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FB356" w14:textId="77777777" w:rsidR="00673599" w:rsidRDefault="00673599">
      <w:r>
        <w:separator/>
      </w:r>
    </w:p>
  </w:endnote>
  <w:endnote w:type="continuationSeparator" w:id="0">
    <w:p w14:paraId="46053AEF" w14:textId="77777777" w:rsidR="00673599" w:rsidRDefault="00673599">
      <w:r>
        <w:continuationSeparator/>
      </w:r>
    </w:p>
  </w:endnote>
  <w:endnote w:type="continuationNotice" w:id="1">
    <w:p w14:paraId="4FE8A3D8" w14:textId="77777777" w:rsidR="00673599" w:rsidRDefault="00673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A4CF" w14:textId="77777777" w:rsidR="008829D5" w:rsidRDefault="00882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4125A75" w:rsidR="000D064C" w:rsidRPr="00E001F4" w:rsidRDefault="005E7A87" w:rsidP="00E001F4">
    <w:pPr>
      <w:pStyle w:val="Footer"/>
      <w:jc w:val="right"/>
      <w:rPr>
        <w:rFonts w:ascii="Calibri" w:hAnsi="Calibri"/>
      </w:rPr>
    </w:pPr>
    <w:r>
      <w:tab/>
    </w:r>
    <w:r w:rsidR="00591455">
      <w:rPr>
        <w:rFonts w:ascii="Calibri" w:hAnsi="Calibri"/>
        <w:b/>
        <w:bCs/>
      </w:rPr>
      <w:t>Thank You</w:t>
    </w:r>
    <w:r w:rsidR="000D064C" w:rsidRPr="00E001F4">
      <w:rPr>
        <w:rFonts w:ascii="Calibri" w:hAnsi="Calibri"/>
        <w:b/>
        <w:bCs/>
      </w:rPr>
      <w:t>—</w:t>
    </w:r>
    <w:r w:rsidR="00591455">
      <w:rPr>
        <w:rFonts w:ascii="Calibri" w:hAnsi="Calibri"/>
        <w:b/>
        <w:bCs/>
      </w:rPr>
      <w:t>The Dynamic Duo</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61306" w14:textId="77777777" w:rsidR="008829D5" w:rsidRDefault="00882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7DE1" w14:textId="77777777" w:rsidR="00673599" w:rsidRDefault="00673599">
      <w:r>
        <w:separator/>
      </w:r>
    </w:p>
  </w:footnote>
  <w:footnote w:type="continuationSeparator" w:id="0">
    <w:p w14:paraId="726F82C0" w14:textId="77777777" w:rsidR="00673599" w:rsidRDefault="00673599">
      <w:r>
        <w:continuationSeparator/>
      </w:r>
    </w:p>
  </w:footnote>
  <w:footnote w:type="continuationNotice" w:id="1">
    <w:p w14:paraId="5299B9A2" w14:textId="77777777" w:rsidR="00673599" w:rsidRDefault="00673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64512"/>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1F6"/>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351DD"/>
    <w:rsid w:val="003360D2"/>
    <w:rsid w:val="0034188B"/>
    <w:rsid w:val="00346C31"/>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75123"/>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1455"/>
    <w:rsid w:val="005922EB"/>
    <w:rsid w:val="005B2103"/>
    <w:rsid w:val="005B43AA"/>
    <w:rsid w:val="005B5A7B"/>
    <w:rsid w:val="005D45B6"/>
    <w:rsid w:val="005E1B8C"/>
    <w:rsid w:val="005E3D64"/>
    <w:rsid w:val="005E7A87"/>
    <w:rsid w:val="006104B7"/>
    <w:rsid w:val="0062720A"/>
    <w:rsid w:val="00631CBE"/>
    <w:rsid w:val="0064425D"/>
    <w:rsid w:val="006652C7"/>
    <w:rsid w:val="006666D7"/>
    <w:rsid w:val="00673599"/>
    <w:rsid w:val="00676E96"/>
    <w:rsid w:val="00695375"/>
    <w:rsid w:val="006A24A7"/>
    <w:rsid w:val="006A6FCB"/>
    <w:rsid w:val="006B7862"/>
    <w:rsid w:val="006C4559"/>
    <w:rsid w:val="006D24DF"/>
    <w:rsid w:val="006D3136"/>
    <w:rsid w:val="006D3F80"/>
    <w:rsid w:val="006D5364"/>
    <w:rsid w:val="006E4F39"/>
    <w:rsid w:val="006E77E6"/>
    <w:rsid w:val="006F03C2"/>
    <w:rsid w:val="006F427D"/>
    <w:rsid w:val="00702914"/>
    <w:rsid w:val="007630E7"/>
    <w:rsid w:val="00791189"/>
    <w:rsid w:val="007960BA"/>
    <w:rsid w:val="007A6325"/>
    <w:rsid w:val="007C5C95"/>
    <w:rsid w:val="007E1319"/>
    <w:rsid w:val="007F5E3F"/>
    <w:rsid w:val="008073BF"/>
    <w:rsid w:val="0081547D"/>
    <w:rsid w:val="008356BD"/>
    <w:rsid w:val="0084063F"/>
    <w:rsid w:val="00866B7A"/>
    <w:rsid w:val="00870C4A"/>
    <w:rsid w:val="00872B1A"/>
    <w:rsid w:val="008829D5"/>
    <w:rsid w:val="00890144"/>
    <w:rsid w:val="0089231B"/>
    <w:rsid w:val="00894E92"/>
    <w:rsid w:val="00895E2E"/>
    <w:rsid w:val="008A47C2"/>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C7BF6"/>
    <w:rsid w:val="009D293D"/>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327"/>
    <w:rsid w:val="00B158DB"/>
    <w:rsid w:val="00B3092B"/>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3768"/>
    <w:rsid w:val="00CF4552"/>
    <w:rsid w:val="00CF45D3"/>
    <w:rsid w:val="00CF7248"/>
    <w:rsid w:val="00D0252A"/>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15</TotalTime>
  <Pages>12</Pages>
  <Words>3928</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26266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2022-12-19T04:52:00Z</cp:lastPrinted>
  <dcterms:created xsi:type="dcterms:W3CDTF">2023-02-14T21:21:00Z</dcterms:created>
  <dcterms:modified xsi:type="dcterms:W3CDTF">2023-02-14T21:36:00Z</dcterms:modified>
  <cp:category/>
</cp:coreProperties>
</file>